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327A0B84" w:rsidR="00BF7F06" w:rsidRPr="00087EA4" w:rsidRDefault="00423B74" w:rsidP="009E4AB7">
      <w:pPr>
        <w:rPr>
          <w:rFonts w:ascii="Calibri" w:hAnsi="Calibri" w:cs="Calibri"/>
          <w:b/>
          <w:bCs/>
        </w:rPr>
      </w:pPr>
      <w:r w:rsidRPr="00087EA4">
        <w:rPr>
          <w:rFonts w:ascii="Calibri" w:hAnsi="Calibri" w:cs="Calibri"/>
          <w:b/>
          <w:bCs/>
        </w:rPr>
        <w:t>Smile</w:t>
      </w:r>
    </w:p>
    <w:p w14:paraId="2CDC2AFF" w14:textId="03463D79" w:rsidR="007A6325" w:rsidRPr="00087EA4" w:rsidRDefault="00423B74" w:rsidP="009E4AB7">
      <w:pPr>
        <w:rPr>
          <w:rFonts w:ascii="Calibri" w:hAnsi="Calibri" w:cs="Calibri"/>
          <w:b/>
          <w:bCs/>
        </w:rPr>
      </w:pPr>
      <w:r w:rsidRPr="00087EA4">
        <w:rPr>
          <w:rFonts w:ascii="Calibri" w:hAnsi="Calibri" w:cs="Calibri"/>
          <w:b/>
          <w:bCs/>
        </w:rPr>
        <w:t xml:space="preserve">God Makes Me </w:t>
      </w:r>
      <w:proofErr w:type="gramStart"/>
      <w:r w:rsidRPr="00087EA4">
        <w:rPr>
          <w:rFonts w:ascii="Calibri" w:hAnsi="Calibri" w:cs="Calibri"/>
          <w:b/>
          <w:bCs/>
        </w:rPr>
        <w:t>Smile</w:t>
      </w:r>
      <w:r w:rsidR="00AA5ED6" w:rsidRPr="00087EA4">
        <w:rPr>
          <w:rFonts w:ascii="Calibri" w:hAnsi="Calibri" w:cs="Calibri"/>
          <w:b/>
          <w:bCs/>
        </w:rPr>
        <w:t xml:space="preserve"> </w:t>
      </w:r>
      <w:r w:rsidR="00C01D01" w:rsidRPr="00087EA4">
        <w:rPr>
          <w:rFonts w:ascii="Calibri" w:hAnsi="Calibri" w:cs="Calibri"/>
          <w:b/>
          <w:bCs/>
        </w:rPr>
        <w:t xml:space="preserve"> (</w:t>
      </w:r>
      <w:proofErr w:type="gramEnd"/>
      <w:r w:rsidR="00AB12C5" w:rsidRPr="00087EA4">
        <w:rPr>
          <w:rFonts w:ascii="Calibri" w:hAnsi="Calibri" w:cs="Calibri"/>
          <w:b/>
          <w:bCs/>
        </w:rPr>
        <w:t xml:space="preserve">Part </w:t>
      </w:r>
      <w:r w:rsidRPr="00087EA4">
        <w:rPr>
          <w:rFonts w:ascii="Calibri" w:hAnsi="Calibri" w:cs="Calibri"/>
          <w:b/>
          <w:bCs/>
        </w:rPr>
        <w:t>1</w:t>
      </w:r>
      <w:r w:rsidR="00B940D4" w:rsidRPr="00087EA4">
        <w:rPr>
          <w:rFonts w:ascii="Calibri" w:hAnsi="Calibri" w:cs="Calibri"/>
          <w:b/>
          <w:bCs/>
        </w:rPr>
        <w:t xml:space="preserve"> </w:t>
      </w:r>
      <w:r w:rsidR="00C01D01" w:rsidRPr="00087EA4">
        <w:rPr>
          <w:rFonts w:ascii="Calibri" w:hAnsi="Calibri" w:cs="Calibri"/>
          <w:b/>
          <w:bCs/>
        </w:rPr>
        <w:t xml:space="preserve">of </w:t>
      </w:r>
      <w:r w:rsidRPr="00087EA4">
        <w:rPr>
          <w:rFonts w:ascii="Calibri" w:hAnsi="Calibri" w:cs="Calibri"/>
          <w:b/>
          <w:bCs/>
        </w:rPr>
        <w:t>4</w:t>
      </w:r>
      <w:r w:rsidR="00C01D01" w:rsidRPr="00087EA4">
        <w:rPr>
          <w:rFonts w:ascii="Calibri" w:hAnsi="Calibri" w:cs="Calibri"/>
          <w:b/>
          <w:bCs/>
        </w:rPr>
        <w:t>)</w:t>
      </w:r>
    </w:p>
    <w:p w14:paraId="156A3DE0" w14:textId="096F94F3" w:rsidR="007A6325" w:rsidRPr="00087EA4" w:rsidRDefault="00423B74" w:rsidP="009E4AB7">
      <w:pPr>
        <w:rPr>
          <w:rFonts w:ascii="Calibri" w:hAnsi="Calibri" w:cs="Calibri"/>
          <w:b/>
          <w:bCs/>
        </w:rPr>
      </w:pPr>
      <w:r w:rsidRPr="00087EA4">
        <w:rPr>
          <w:rFonts w:ascii="Calibri" w:hAnsi="Calibri" w:cs="Calibri"/>
          <w:b/>
          <w:bCs/>
        </w:rPr>
        <w:t>Nahum 1:7</w:t>
      </w:r>
    </w:p>
    <w:p w14:paraId="27D4678F" w14:textId="77777777" w:rsidR="007A6325" w:rsidRPr="00087EA4" w:rsidRDefault="009E4AB7" w:rsidP="009E4AB7">
      <w:pPr>
        <w:rPr>
          <w:rFonts w:ascii="Calibri" w:hAnsi="Calibri" w:cs="Calibri"/>
          <w:b/>
          <w:bCs/>
        </w:rPr>
      </w:pPr>
      <w:r w:rsidRPr="00087EA4">
        <w:rPr>
          <w:rFonts w:ascii="Calibri" w:hAnsi="Calibri" w:cs="Calibri"/>
          <w:b/>
          <w:bCs/>
        </w:rPr>
        <w:t>Pastor Ryan He</w:t>
      </w:r>
      <w:r w:rsidR="00F36CB1" w:rsidRPr="00087EA4">
        <w:rPr>
          <w:rFonts w:ascii="Calibri" w:hAnsi="Calibri" w:cs="Calibri"/>
          <w:b/>
          <w:bCs/>
        </w:rPr>
        <w:t>ll</w:t>
      </w:r>
      <w:r w:rsidRPr="00087EA4">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73FF50B0" w14:textId="4582BA6B" w:rsidR="00423B74" w:rsidRPr="00423B74" w:rsidRDefault="00423B74" w:rsidP="00423B74">
      <w:pPr>
        <w:spacing w:line="276" w:lineRule="auto"/>
        <w:rPr>
          <w:rFonts w:ascii="Calibri" w:hAnsi="Calibri"/>
        </w:rPr>
      </w:pPr>
      <w:r w:rsidRPr="00423B74">
        <w:rPr>
          <w:rFonts w:ascii="Calibri" w:hAnsi="Calibri"/>
        </w:rPr>
        <w:t xml:space="preserve">Today we are kicking off the “Smile” series. Who's excited today? Doesn’t that feel good? In fact, I think it'd be appropriate for us just to kick off our time by just grinning a little bit. Would that feel good today? Can we just do that for maybe 10 seconds? Could everybody just go </w:t>
      </w:r>
      <w:r w:rsidRPr="00423B74">
        <w:rPr>
          <w:rFonts w:ascii="Calibri" w:hAnsi="Calibri"/>
          <w:i/>
          <w:iCs/>
        </w:rPr>
        <w:t xml:space="preserve">[Pastor smiles]. </w:t>
      </w:r>
      <w:r w:rsidRPr="00423B74">
        <w:rPr>
          <w:rFonts w:ascii="Calibri" w:hAnsi="Calibri"/>
        </w:rPr>
        <w:t xml:space="preserve">Can everybody just smile </w:t>
      </w:r>
      <w:proofErr w:type="gramStart"/>
      <w:r w:rsidRPr="00423B74">
        <w:rPr>
          <w:rFonts w:ascii="Calibri" w:hAnsi="Calibri"/>
        </w:rPr>
        <w:t>real</w:t>
      </w:r>
      <w:proofErr w:type="gramEnd"/>
      <w:r w:rsidRPr="00423B74">
        <w:rPr>
          <w:rFonts w:ascii="Calibri" w:hAnsi="Calibri"/>
        </w:rPr>
        <w:t xml:space="preserve"> big? </w:t>
      </w:r>
      <w:r w:rsidR="00A534B8">
        <w:rPr>
          <w:rFonts w:ascii="Calibri" w:hAnsi="Calibri"/>
        </w:rPr>
        <w:t>F</w:t>
      </w:r>
      <w:r w:rsidRPr="00423B74">
        <w:rPr>
          <w:rFonts w:ascii="Calibri" w:hAnsi="Calibri"/>
        </w:rPr>
        <w:t>eel</w:t>
      </w:r>
      <w:r w:rsidR="00A534B8">
        <w:rPr>
          <w:rFonts w:ascii="Calibri" w:hAnsi="Calibri"/>
        </w:rPr>
        <w:t>ing</w:t>
      </w:r>
      <w:r w:rsidRPr="00423B74">
        <w:rPr>
          <w:rFonts w:ascii="Calibri" w:hAnsi="Calibri"/>
        </w:rPr>
        <w:t xml:space="preserve"> good? </w:t>
      </w:r>
    </w:p>
    <w:p w14:paraId="24C7717E" w14:textId="77777777" w:rsidR="00423B74" w:rsidRPr="00423B74" w:rsidRDefault="00423B74" w:rsidP="00423B74">
      <w:pPr>
        <w:spacing w:line="276" w:lineRule="auto"/>
        <w:rPr>
          <w:rFonts w:ascii="Calibri" w:hAnsi="Calibri"/>
        </w:rPr>
      </w:pPr>
    </w:p>
    <w:p w14:paraId="1259A480" w14:textId="491E25B3" w:rsidR="00423B74" w:rsidRPr="00423B74" w:rsidRDefault="00423B74" w:rsidP="00423B74">
      <w:pPr>
        <w:spacing w:line="276" w:lineRule="auto"/>
        <w:rPr>
          <w:rFonts w:ascii="Calibri" w:hAnsi="Calibri"/>
        </w:rPr>
      </w:pPr>
      <w:r w:rsidRPr="00423B74">
        <w:rPr>
          <w:rFonts w:ascii="Calibri" w:hAnsi="Calibri"/>
        </w:rPr>
        <w:t xml:space="preserve">Scientists are telling us that people </w:t>
      </w:r>
      <w:r w:rsidR="00087EA4">
        <w:rPr>
          <w:rFonts w:ascii="Calibri" w:hAnsi="Calibri"/>
        </w:rPr>
        <w:t>who</w:t>
      </w:r>
      <w:r w:rsidRPr="00423B74">
        <w:rPr>
          <w:rFonts w:ascii="Calibri" w:hAnsi="Calibri"/>
        </w:rPr>
        <w:t xml:space="preserve"> smile intently have longer li</w:t>
      </w:r>
      <w:r w:rsidR="00A534B8">
        <w:rPr>
          <w:rFonts w:ascii="Calibri" w:hAnsi="Calibri"/>
        </w:rPr>
        <w:t>ve</w:t>
      </w:r>
      <w:r w:rsidRPr="00423B74">
        <w:rPr>
          <w:rFonts w:ascii="Calibri" w:hAnsi="Calibri"/>
        </w:rPr>
        <w:t>s. There's a lot of reasons to smile. They also tell us that we ought to smile more because it relieves stress, it enhances our mood. In fact, we know that from a chemical perspective, when we smile it releases dopamine and serotonin, which are the feel-good chemicals in the body. It elevates mood, it stimulates the immune system, it lowers the blood pressure, and it helps us to stay more positive in life.</w:t>
      </w:r>
    </w:p>
    <w:p w14:paraId="14087F0C" w14:textId="77777777" w:rsidR="00423B74" w:rsidRPr="00423B74" w:rsidRDefault="00423B74" w:rsidP="00423B74">
      <w:pPr>
        <w:spacing w:line="276" w:lineRule="auto"/>
        <w:rPr>
          <w:rFonts w:ascii="Calibri" w:hAnsi="Calibri"/>
        </w:rPr>
      </w:pPr>
    </w:p>
    <w:p w14:paraId="24FE99D8" w14:textId="1C19EF34" w:rsidR="00423B74" w:rsidRPr="00423B74" w:rsidRDefault="00423B74" w:rsidP="00423B74">
      <w:pPr>
        <w:spacing w:line="276" w:lineRule="auto"/>
        <w:rPr>
          <w:rFonts w:ascii="Calibri" w:hAnsi="Calibri"/>
        </w:rPr>
      </w:pPr>
      <w:r w:rsidRPr="00423B74">
        <w:rPr>
          <w:rFonts w:ascii="Calibri" w:hAnsi="Calibri"/>
        </w:rPr>
        <w:t xml:space="preserve">Over the next few weeks, I want to share with you some of my favorite Bible verses. They’re going to help you smile a little bit more. I think we need to </w:t>
      </w:r>
      <w:r w:rsidR="00A534B8">
        <w:rPr>
          <w:rFonts w:ascii="Calibri" w:hAnsi="Calibri"/>
        </w:rPr>
        <w:t>do more smiling</w:t>
      </w:r>
      <w:r w:rsidRPr="00423B74">
        <w:rPr>
          <w:rFonts w:ascii="Calibri" w:hAnsi="Calibri"/>
        </w:rPr>
        <w:t xml:space="preserve">. I'm going to be preaching a series of messages from the </w:t>
      </w:r>
      <w:r w:rsidR="008D3643">
        <w:rPr>
          <w:rFonts w:ascii="Calibri" w:hAnsi="Calibri"/>
        </w:rPr>
        <w:t>M</w:t>
      </w:r>
      <w:r w:rsidRPr="00423B74">
        <w:rPr>
          <w:rFonts w:ascii="Calibri" w:hAnsi="Calibri"/>
        </w:rPr>
        <w:t xml:space="preserve">inor </w:t>
      </w:r>
      <w:r w:rsidR="008D3643">
        <w:rPr>
          <w:rFonts w:ascii="Calibri" w:hAnsi="Calibri"/>
        </w:rPr>
        <w:t>P</w:t>
      </w:r>
      <w:r w:rsidRPr="00423B74">
        <w:rPr>
          <w:rFonts w:ascii="Calibri" w:hAnsi="Calibri"/>
        </w:rPr>
        <w:t>rophets, which is a portion of scripture that almost no one reads. But God has some profound things to say to us in and through those</w:t>
      </w:r>
      <w:r w:rsidR="00087EA4">
        <w:rPr>
          <w:rFonts w:ascii="Calibri" w:hAnsi="Calibri"/>
        </w:rPr>
        <w:t xml:space="preserve"> books</w:t>
      </w:r>
      <w:r w:rsidRPr="00423B74">
        <w:rPr>
          <w:rFonts w:ascii="Calibri" w:hAnsi="Calibri"/>
        </w:rPr>
        <w:t xml:space="preserve">. </w:t>
      </w:r>
    </w:p>
    <w:p w14:paraId="5660CCEF" w14:textId="77777777" w:rsidR="00423B74" w:rsidRPr="00423B74" w:rsidRDefault="00423B74" w:rsidP="00423B74">
      <w:pPr>
        <w:spacing w:line="276" w:lineRule="auto"/>
        <w:rPr>
          <w:rFonts w:ascii="Calibri" w:hAnsi="Calibri"/>
        </w:rPr>
      </w:pPr>
    </w:p>
    <w:p w14:paraId="5AA2C204" w14:textId="5F4D1AAD" w:rsidR="00423B74" w:rsidRPr="00423B74" w:rsidRDefault="00423B74" w:rsidP="00423B74">
      <w:pPr>
        <w:spacing w:line="276" w:lineRule="auto"/>
        <w:rPr>
          <w:rFonts w:ascii="Calibri" w:hAnsi="Calibri"/>
        </w:rPr>
      </w:pPr>
      <w:r w:rsidRPr="00423B74">
        <w:rPr>
          <w:rFonts w:ascii="Calibri" w:hAnsi="Calibri"/>
        </w:rPr>
        <w:t xml:space="preserve">I want to turn our attention to the book of Nahum 1:7. Nahum is a funny book of the Bible, because it's </w:t>
      </w:r>
      <w:proofErr w:type="gramStart"/>
      <w:r w:rsidRPr="00423B74">
        <w:rPr>
          <w:rFonts w:ascii="Calibri" w:hAnsi="Calibri"/>
        </w:rPr>
        <w:t>definitely not</w:t>
      </w:r>
      <w:proofErr w:type="gramEnd"/>
      <w:r w:rsidRPr="00423B74">
        <w:rPr>
          <w:rFonts w:ascii="Calibri" w:hAnsi="Calibri"/>
        </w:rPr>
        <w:t xml:space="preserve"> a book that most people would associate with a lot of smiling. It's </w:t>
      </w:r>
      <w:proofErr w:type="gramStart"/>
      <w:r w:rsidRPr="00423B74">
        <w:rPr>
          <w:rFonts w:ascii="Calibri" w:hAnsi="Calibri"/>
        </w:rPr>
        <w:t>actually a</w:t>
      </w:r>
      <w:proofErr w:type="gramEnd"/>
      <w:r w:rsidRPr="00423B74">
        <w:rPr>
          <w:rFonts w:ascii="Calibri" w:hAnsi="Calibri"/>
        </w:rPr>
        <w:t xml:space="preserve"> book of judgment. It's a book about the destruction of the Assyrian Empire. But tucked away in the middle of this book about condemnation and judgment is a reminder that God is </w:t>
      </w:r>
      <w:proofErr w:type="gramStart"/>
      <w:r w:rsidRPr="00423B74">
        <w:rPr>
          <w:rFonts w:ascii="Calibri" w:hAnsi="Calibri"/>
        </w:rPr>
        <w:t>really good</w:t>
      </w:r>
      <w:proofErr w:type="gramEnd"/>
      <w:r w:rsidRPr="00423B74">
        <w:rPr>
          <w:rFonts w:ascii="Calibri" w:hAnsi="Calibri"/>
        </w:rPr>
        <w:t>. I think it's in the middle of the hard times that we need to go back and remember that God is good. When we're going through the struggle, when we're going through the heartache, when we're going through the difficulties, we need to remember God is good.</w:t>
      </w:r>
    </w:p>
    <w:p w14:paraId="30FA0173" w14:textId="77777777" w:rsidR="00423B74" w:rsidRPr="00423B74" w:rsidRDefault="00423B74" w:rsidP="00423B74">
      <w:pPr>
        <w:spacing w:line="276" w:lineRule="auto"/>
        <w:rPr>
          <w:rFonts w:ascii="Calibri" w:hAnsi="Calibri"/>
        </w:rPr>
      </w:pPr>
    </w:p>
    <w:p w14:paraId="02166522" w14:textId="77777777" w:rsidR="00423B74" w:rsidRPr="00423B74" w:rsidRDefault="00423B74" w:rsidP="00423B74">
      <w:pPr>
        <w:spacing w:line="276" w:lineRule="auto"/>
        <w:rPr>
          <w:rFonts w:ascii="Calibri" w:hAnsi="Calibri"/>
        </w:rPr>
      </w:pPr>
      <w:r w:rsidRPr="00423B74">
        <w:rPr>
          <w:rFonts w:ascii="Calibri" w:hAnsi="Calibri"/>
        </w:rPr>
        <w:t xml:space="preserve">If you've read the Bible much, you might know the city of Nineveh. It was the place that Jonah the prophet preached. If you know the story, Jonah didn't want to go there. He ran away, he got swallowed by a big fish. He goes and preaches there anyway. The people turn to God. These are not Israelites. These are pagan people. It's the first missionary passage in the Old Testament, the book of Jonah. The whole city of Nineveh turns and embraces the God of the Hebrews. It's an amazing story. </w:t>
      </w:r>
    </w:p>
    <w:p w14:paraId="3032805A" w14:textId="77777777" w:rsidR="00423B74" w:rsidRPr="00423B74" w:rsidRDefault="00423B74" w:rsidP="00423B74">
      <w:pPr>
        <w:spacing w:line="276" w:lineRule="auto"/>
        <w:rPr>
          <w:rFonts w:ascii="Calibri" w:hAnsi="Calibri"/>
        </w:rPr>
      </w:pPr>
    </w:p>
    <w:p w14:paraId="1C72BC9D" w14:textId="68B8DA15" w:rsidR="00423B74" w:rsidRPr="00423B74" w:rsidRDefault="00423B74" w:rsidP="00423B74">
      <w:pPr>
        <w:spacing w:line="276" w:lineRule="auto"/>
        <w:rPr>
          <w:rFonts w:ascii="Calibri" w:hAnsi="Calibri"/>
        </w:rPr>
      </w:pPr>
      <w:r w:rsidRPr="00423B74">
        <w:rPr>
          <w:rFonts w:ascii="Calibri" w:hAnsi="Calibri"/>
        </w:rPr>
        <w:lastRenderedPageBreak/>
        <w:t>This is like 150 years later. The Assyrians have gone back to their for</w:t>
      </w:r>
      <w:r w:rsidR="00A534B8">
        <w:rPr>
          <w:rFonts w:ascii="Calibri" w:hAnsi="Calibri"/>
        </w:rPr>
        <w:t>mer</w:t>
      </w:r>
      <w:r w:rsidRPr="00423B74">
        <w:rPr>
          <w:rFonts w:ascii="Calibri" w:hAnsi="Calibri"/>
        </w:rPr>
        <w:t xml:space="preserve"> way of living and God is extremely frustrated with them. He's given them tons of opportunity. In fact, whenever God brings judgment in the Bible, it's always slow. God is an amazingly patient God. God always gives us opportunity to turn to Him. But sometimes God has a limit, He has a lid. The prophet Nahum is prophesying about the judgment in Nineveh. </w:t>
      </w:r>
    </w:p>
    <w:p w14:paraId="78BA9B30" w14:textId="77777777" w:rsidR="00423B74" w:rsidRPr="00423B74" w:rsidRDefault="00423B74" w:rsidP="00423B74">
      <w:pPr>
        <w:spacing w:line="276" w:lineRule="auto"/>
        <w:rPr>
          <w:rFonts w:ascii="Calibri" w:hAnsi="Calibri"/>
        </w:rPr>
      </w:pPr>
    </w:p>
    <w:p w14:paraId="29E07D92" w14:textId="77777777" w:rsidR="00423B74" w:rsidRPr="00423B74" w:rsidRDefault="00423B74" w:rsidP="00423B74">
      <w:pPr>
        <w:spacing w:line="276" w:lineRule="auto"/>
        <w:rPr>
          <w:rFonts w:ascii="Calibri" w:hAnsi="Calibri"/>
        </w:rPr>
      </w:pPr>
      <w:r w:rsidRPr="00423B74">
        <w:rPr>
          <w:rFonts w:ascii="Calibri" w:hAnsi="Calibri"/>
        </w:rPr>
        <w:t xml:space="preserve">Nineveh was the capital city of the Assyrian Empire. These guys were hated so much by </w:t>
      </w:r>
      <w:proofErr w:type="gramStart"/>
      <w:r w:rsidRPr="00423B74">
        <w:rPr>
          <w:rFonts w:ascii="Calibri" w:hAnsi="Calibri"/>
        </w:rPr>
        <w:t>all of</w:t>
      </w:r>
      <w:proofErr w:type="gramEnd"/>
      <w:r w:rsidRPr="00423B74">
        <w:rPr>
          <w:rFonts w:ascii="Calibri" w:hAnsi="Calibri"/>
        </w:rPr>
        <w:t xml:space="preserve"> their neighbors because they had an army that every spring would go out and declare war on all of its neighbors. They tortured people, they looted, they destroyed, they raped. They did </w:t>
      </w:r>
      <w:proofErr w:type="gramStart"/>
      <w:r w:rsidRPr="00423B74">
        <w:rPr>
          <w:rFonts w:ascii="Calibri" w:hAnsi="Calibri"/>
        </w:rPr>
        <w:t>all of</w:t>
      </w:r>
      <w:proofErr w:type="gramEnd"/>
      <w:r w:rsidRPr="00423B74">
        <w:rPr>
          <w:rFonts w:ascii="Calibri" w:hAnsi="Calibri"/>
        </w:rPr>
        <w:t xml:space="preserve"> the things that armies in the ancient world did to hurt people. As a result, the Israelites couldn't stand these guys and they were afraid of them. Their cruelness and their wickedness </w:t>
      </w:r>
      <w:proofErr w:type="gramStart"/>
      <w:r w:rsidRPr="00423B74">
        <w:rPr>
          <w:rFonts w:ascii="Calibri" w:hAnsi="Calibri"/>
        </w:rPr>
        <w:t>was</w:t>
      </w:r>
      <w:proofErr w:type="gramEnd"/>
      <w:r w:rsidRPr="00423B74">
        <w:rPr>
          <w:rFonts w:ascii="Calibri" w:hAnsi="Calibri"/>
        </w:rPr>
        <w:t xml:space="preserve"> beyond apology. </w:t>
      </w:r>
    </w:p>
    <w:p w14:paraId="243E0AB4" w14:textId="77777777" w:rsidR="00423B74" w:rsidRPr="00423B74" w:rsidRDefault="00423B74" w:rsidP="00423B74">
      <w:pPr>
        <w:spacing w:line="276" w:lineRule="auto"/>
        <w:rPr>
          <w:rFonts w:ascii="Calibri" w:hAnsi="Calibri"/>
        </w:rPr>
      </w:pPr>
    </w:p>
    <w:p w14:paraId="7B2D6BDC" w14:textId="61D01AC2" w:rsidR="00423B74" w:rsidRPr="00423B74" w:rsidRDefault="00423B74" w:rsidP="00423B74">
      <w:pPr>
        <w:spacing w:line="276" w:lineRule="auto"/>
        <w:rPr>
          <w:rFonts w:ascii="Calibri" w:hAnsi="Calibri"/>
        </w:rPr>
      </w:pPr>
      <w:r w:rsidRPr="00423B74">
        <w:rPr>
          <w:rFonts w:ascii="Calibri" w:hAnsi="Calibri"/>
        </w:rPr>
        <w:t xml:space="preserve">Nahum says some words of judgment upon the city of Nineveh. But in Nahum 1:7 he goes </w:t>
      </w:r>
      <w:proofErr w:type="gramStart"/>
      <w:r w:rsidRPr="00423B74">
        <w:rPr>
          <w:rFonts w:ascii="Calibri" w:hAnsi="Calibri"/>
        </w:rPr>
        <w:t>back</w:t>
      </w:r>
      <w:proofErr w:type="gramEnd"/>
      <w:r w:rsidRPr="00423B74">
        <w:rPr>
          <w:rFonts w:ascii="Calibri" w:hAnsi="Calibri"/>
        </w:rPr>
        <w:t xml:space="preserve"> and he says something that I want to share with you today that I really believe is going to make you smile. </w:t>
      </w:r>
    </w:p>
    <w:p w14:paraId="188FDA46" w14:textId="77777777" w:rsidR="00423B74" w:rsidRPr="00423B74" w:rsidRDefault="00423B74" w:rsidP="00423B74">
      <w:pPr>
        <w:spacing w:line="276" w:lineRule="auto"/>
        <w:rPr>
          <w:rFonts w:ascii="Calibri" w:hAnsi="Calibri"/>
        </w:rPr>
      </w:pPr>
    </w:p>
    <w:p w14:paraId="61B572F0" w14:textId="77777777" w:rsidR="00423B74" w:rsidRPr="00423B74" w:rsidRDefault="00423B74" w:rsidP="00423B74">
      <w:pPr>
        <w:spacing w:line="276" w:lineRule="auto"/>
        <w:rPr>
          <w:rFonts w:ascii="Calibri" w:hAnsi="Calibri"/>
        </w:rPr>
      </w:pPr>
      <w:r w:rsidRPr="00423B74">
        <w:rPr>
          <w:rFonts w:ascii="Calibri" w:hAnsi="Calibri"/>
        </w:rPr>
        <w:t>“The Lord is good, a stronghold in a day of distress; he cares for those who take refuge in him” (Nahum 1:7).</w:t>
      </w:r>
    </w:p>
    <w:p w14:paraId="09075448" w14:textId="77777777" w:rsidR="00423B74" w:rsidRPr="00423B74" w:rsidRDefault="00423B74" w:rsidP="00423B74">
      <w:pPr>
        <w:spacing w:line="276" w:lineRule="auto"/>
        <w:rPr>
          <w:rFonts w:ascii="Calibri" w:hAnsi="Calibri"/>
        </w:rPr>
      </w:pPr>
    </w:p>
    <w:p w14:paraId="793901A1" w14:textId="77777777" w:rsidR="00423B74" w:rsidRPr="00423B74" w:rsidRDefault="00423B74" w:rsidP="00423B74">
      <w:pPr>
        <w:spacing w:line="276" w:lineRule="auto"/>
        <w:rPr>
          <w:rFonts w:ascii="Calibri" w:hAnsi="Calibri"/>
        </w:rPr>
      </w:pPr>
      <w:r w:rsidRPr="00423B74">
        <w:rPr>
          <w:rFonts w:ascii="Calibri" w:hAnsi="Calibri"/>
        </w:rPr>
        <w:t xml:space="preserve">I want us to see three things about God that are going to make us smile. </w:t>
      </w:r>
    </w:p>
    <w:p w14:paraId="1B007587" w14:textId="77777777" w:rsidR="00423B74" w:rsidRPr="00423B74" w:rsidRDefault="00423B74" w:rsidP="00423B74">
      <w:pPr>
        <w:spacing w:line="276" w:lineRule="auto"/>
        <w:rPr>
          <w:rFonts w:ascii="Calibri" w:hAnsi="Calibri"/>
        </w:rPr>
      </w:pPr>
    </w:p>
    <w:p w14:paraId="7BA96F37" w14:textId="77777777" w:rsidR="00423B74" w:rsidRPr="00423B74" w:rsidRDefault="00423B74" w:rsidP="00423B74">
      <w:pPr>
        <w:spacing w:line="276" w:lineRule="auto"/>
        <w:rPr>
          <w:rFonts w:ascii="Calibri" w:hAnsi="Calibri"/>
          <w:b/>
          <w:bCs/>
        </w:rPr>
      </w:pPr>
      <w:r w:rsidRPr="00423B74">
        <w:rPr>
          <w:rFonts w:ascii="Calibri" w:hAnsi="Calibri"/>
          <w:b/>
          <w:bCs/>
        </w:rPr>
        <w:t xml:space="preserve">1. God is </w:t>
      </w:r>
      <w:proofErr w:type="gramStart"/>
      <w:r w:rsidRPr="00423B74">
        <w:rPr>
          <w:rFonts w:ascii="Calibri" w:hAnsi="Calibri"/>
          <w:b/>
          <w:bCs/>
        </w:rPr>
        <w:t>really good</w:t>
      </w:r>
      <w:proofErr w:type="gramEnd"/>
      <w:r w:rsidRPr="00423B74">
        <w:rPr>
          <w:rFonts w:ascii="Calibri" w:hAnsi="Calibri"/>
          <w:b/>
          <w:bCs/>
        </w:rPr>
        <w:t>.</w:t>
      </w:r>
    </w:p>
    <w:p w14:paraId="2E1C9382" w14:textId="77777777" w:rsidR="00423B74" w:rsidRPr="00423B74" w:rsidRDefault="00423B74" w:rsidP="00423B74">
      <w:pPr>
        <w:spacing w:line="276" w:lineRule="auto"/>
        <w:rPr>
          <w:rFonts w:ascii="Calibri" w:hAnsi="Calibri"/>
        </w:rPr>
      </w:pPr>
    </w:p>
    <w:p w14:paraId="1953A5E4" w14:textId="77777777" w:rsidR="00423B74" w:rsidRPr="00423B74" w:rsidRDefault="00423B74" w:rsidP="00423B74">
      <w:pPr>
        <w:spacing w:line="276" w:lineRule="auto"/>
        <w:rPr>
          <w:rFonts w:ascii="Calibri" w:hAnsi="Calibri"/>
        </w:rPr>
      </w:pPr>
      <w:r w:rsidRPr="00423B74">
        <w:rPr>
          <w:rFonts w:ascii="Calibri" w:hAnsi="Calibri"/>
        </w:rPr>
        <w:t xml:space="preserve">“The Lord is </w:t>
      </w:r>
      <w:r w:rsidRPr="00423B74">
        <w:rPr>
          <w:rFonts w:ascii="Calibri" w:hAnsi="Calibri"/>
          <w:i/>
          <w:iCs/>
        </w:rPr>
        <w:t>good</w:t>
      </w:r>
      <w:r w:rsidRPr="00423B74">
        <w:rPr>
          <w:rFonts w:ascii="Calibri" w:hAnsi="Calibri"/>
        </w:rPr>
        <w:t>, a stronghold in a day of distress” (Nahum 1:7).</w:t>
      </w:r>
    </w:p>
    <w:p w14:paraId="390FD021" w14:textId="77777777" w:rsidR="00423B74" w:rsidRPr="00423B74" w:rsidRDefault="00423B74" w:rsidP="00423B74">
      <w:pPr>
        <w:spacing w:line="276" w:lineRule="auto"/>
        <w:rPr>
          <w:rFonts w:ascii="Calibri" w:hAnsi="Calibri"/>
        </w:rPr>
      </w:pPr>
    </w:p>
    <w:p w14:paraId="2EB05396" w14:textId="77777777" w:rsidR="00423B74" w:rsidRPr="00423B74" w:rsidRDefault="00423B74" w:rsidP="00423B74">
      <w:pPr>
        <w:spacing w:line="276" w:lineRule="auto"/>
        <w:rPr>
          <w:rFonts w:ascii="Calibri" w:hAnsi="Calibri"/>
        </w:rPr>
      </w:pPr>
      <w:r w:rsidRPr="00423B74">
        <w:rPr>
          <w:rFonts w:ascii="Calibri" w:hAnsi="Calibri"/>
        </w:rPr>
        <w:t xml:space="preserve">Goodness is the nature in the heart of God. God always acts in accordance with what is right and true. Goodness is a part of God's nature. He cannot contradict Himself. His holiness, His righteousness, that's all a part of who God is. </w:t>
      </w:r>
    </w:p>
    <w:p w14:paraId="3D8373EA" w14:textId="77777777" w:rsidR="00423B74" w:rsidRPr="00423B74" w:rsidRDefault="00423B74" w:rsidP="00423B74">
      <w:pPr>
        <w:spacing w:line="276" w:lineRule="auto"/>
        <w:rPr>
          <w:rFonts w:ascii="Calibri" w:hAnsi="Calibri"/>
        </w:rPr>
      </w:pPr>
    </w:p>
    <w:p w14:paraId="7702AA5A" w14:textId="541D1E4A" w:rsidR="00423B74" w:rsidRPr="00423B74" w:rsidRDefault="00423B74" w:rsidP="00423B74">
      <w:pPr>
        <w:spacing w:line="276" w:lineRule="auto"/>
        <w:rPr>
          <w:rFonts w:ascii="Calibri" w:hAnsi="Calibri"/>
        </w:rPr>
      </w:pPr>
      <w:r w:rsidRPr="00423B74">
        <w:rPr>
          <w:rFonts w:ascii="Calibri" w:hAnsi="Calibri"/>
        </w:rPr>
        <w:t xml:space="preserve">But a lot of people are questioning the goodness of God. This is </w:t>
      </w:r>
      <w:proofErr w:type="gramStart"/>
      <w:r w:rsidRPr="00423B74">
        <w:rPr>
          <w:rFonts w:ascii="Calibri" w:hAnsi="Calibri"/>
        </w:rPr>
        <w:t>really not</w:t>
      </w:r>
      <w:proofErr w:type="gramEnd"/>
      <w:r w:rsidRPr="00423B74">
        <w:rPr>
          <w:rFonts w:ascii="Calibri" w:hAnsi="Calibri"/>
        </w:rPr>
        <w:t xml:space="preserve"> a new question. If you read back into the early pages of the Old Testament, Genesis 3 when Adam and Eve are tempted in the garden, the very first thing that the serpent says to them questions the goodness of God. If you know the passage, you know that the serpent says, “Did God really say that you can't eat of the fruit of that tree? In other words, is God holding out on you? Is it that God just wants to kind of put you down? Is God </w:t>
      </w:r>
      <w:proofErr w:type="gramStart"/>
      <w:r w:rsidRPr="00423B74">
        <w:rPr>
          <w:rFonts w:ascii="Calibri" w:hAnsi="Calibri"/>
        </w:rPr>
        <w:t>really good</w:t>
      </w:r>
      <w:proofErr w:type="gramEnd"/>
      <w:r w:rsidRPr="00423B74">
        <w:rPr>
          <w:rFonts w:ascii="Calibri" w:hAnsi="Calibri"/>
        </w:rPr>
        <w:t xml:space="preserve">? Maybe you have some good days </w:t>
      </w:r>
      <w:r w:rsidRPr="00423B74">
        <w:rPr>
          <w:rFonts w:ascii="Calibri" w:hAnsi="Calibri"/>
        </w:rPr>
        <w:lastRenderedPageBreak/>
        <w:t xml:space="preserve">and some bad days, but maybe you're missing something, Eve.” All the way back at the beginning of human history, people were questioning the goodness of God. </w:t>
      </w:r>
    </w:p>
    <w:p w14:paraId="3C4E3070" w14:textId="77777777" w:rsidR="00423B74" w:rsidRPr="00423B74" w:rsidRDefault="00423B74" w:rsidP="00423B74">
      <w:pPr>
        <w:spacing w:line="276" w:lineRule="auto"/>
        <w:rPr>
          <w:rFonts w:ascii="Calibri" w:hAnsi="Calibri"/>
        </w:rPr>
      </w:pPr>
    </w:p>
    <w:p w14:paraId="1EA50857" w14:textId="77777777" w:rsidR="00423B74" w:rsidRPr="00423B74" w:rsidRDefault="00423B74" w:rsidP="00423B74">
      <w:pPr>
        <w:spacing w:line="276" w:lineRule="auto"/>
        <w:rPr>
          <w:rFonts w:ascii="Calibri" w:hAnsi="Calibri"/>
        </w:rPr>
      </w:pPr>
      <w:r w:rsidRPr="00423B74">
        <w:rPr>
          <w:rFonts w:ascii="Calibri" w:hAnsi="Calibri"/>
        </w:rPr>
        <w:t>Nahum says, “God is good.”</w:t>
      </w:r>
    </w:p>
    <w:p w14:paraId="3C3DA84E" w14:textId="77777777" w:rsidR="00423B74" w:rsidRPr="00423B74" w:rsidRDefault="00423B74" w:rsidP="00423B74">
      <w:pPr>
        <w:spacing w:line="276" w:lineRule="auto"/>
        <w:rPr>
          <w:rFonts w:ascii="Calibri" w:hAnsi="Calibri"/>
        </w:rPr>
      </w:pPr>
    </w:p>
    <w:p w14:paraId="246E82BE" w14:textId="5DA30C7D" w:rsidR="00423B74" w:rsidRPr="00423B74" w:rsidRDefault="00423B74" w:rsidP="00423B74">
      <w:pPr>
        <w:spacing w:line="276" w:lineRule="auto"/>
        <w:rPr>
          <w:rFonts w:ascii="Calibri" w:hAnsi="Calibri"/>
        </w:rPr>
      </w:pPr>
      <w:r w:rsidRPr="00423B74">
        <w:rPr>
          <w:rFonts w:ascii="Calibri" w:hAnsi="Calibri"/>
        </w:rPr>
        <w:t xml:space="preserve">I remember a lot of Christmases ago, I was about 9 years old, I had asked for a bicycle for Christmas. I wrote out my Christmas list and I gave it to my parents. My parents always bought </w:t>
      </w:r>
      <w:proofErr w:type="gramStart"/>
      <w:r w:rsidRPr="00423B74">
        <w:rPr>
          <w:rFonts w:ascii="Calibri" w:hAnsi="Calibri"/>
        </w:rPr>
        <w:t>really great</w:t>
      </w:r>
      <w:proofErr w:type="gramEnd"/>
      <w:r w:rsidRPr="00423B74">
        <w:rPr>
          <w:rFonts w:ascii="Calibri" w:hAnsi="Calibri"/>
        </w:rPr>
        <w:t xml:space="preserve"> presents. I </w:t>
      </w:r>
      <w:proofErr w:type="gramStart"/>
      <w:r w:rsidRPr="00423B74">
        <w:rPr>
          <w:rFonts w:ascii="Calibri" w:hAnsi="Calibri"/>
        </w:rPr>
        <w:t>definitely got</w:t>
      </w:r>
      <w:proofErr w:type="gramEnd"/>
      <w:r w:rsidRPr="00423B74">
        <w:rPr>
          <w:rFonts w:ascii="Calibri" w:hAnsi="Calibri"/>
        </w:rPr>
        <w:t xml:space="preserve"> the hook up. But this Christmas, I did not get the dirt bike of my dreams. It was number one on the list and I'm thinking, “Come on, Mom, pull it together.” Have you ever had a Christmas like that? “Guys, I made this easy. I told you where to buy it. I told you how much it costs.” It was actually a very expensive bike. I already had two other dirt bikes, so maybe that had something to do with it. But I was kind of disappointed and it started to ruin my Christmas. Then I realized, “Wait a second. I got these </w:t>
      </w:r>
      <w:proofErr w:type="gramStart"/>
      <w:r w:rsidRPr="00423B74">
        <w:rPr>
          <w:rFonts w:ascii="Calibri" w:hAnsi="Calibri"/>
        </w:rPr>
        <w:t>really cool</w:t>
      </w:r>
      <w:proofErr w:type="gramEnd"/>
      <w:r w:rsidRPr="00423B74">
        <w:rPr>
          <w:rFonts w:ascii="Calibri" w:hAnsi="Calibri"/>
        </w:rPr>
        <w:t xml:space="preserve"> video games, I got a new basketball, I got some new clothes (which wasn't really what I was asking for, but those are pretty nice), and I got some other things.” Maybe Christmas wasn't all that bad.</w:t>
      </w:r>
    </w:p>
    <w:p w14:paraId="3E9A74A9" w14:textId="77777777" w:rsidR="00423B74" w:rsidRPr="00423B74" w:rsidRDefault="00423B74" w:rsidP="00423B74">
      <w:pPr>
        <w:spacing w:line="276" w:lineRule="auto"/>
        <w:rPr>
          <w:rFonts w:ascii="Calibri" w:hAnsi="Calibri"/>
        </w:rPr>
      </w:pPr>
    </w:p>
    <w:p w14:paraId="467A55BB" w14:textId="77777777" w:rsidR="00423B74" w:rsidRPr="00423B74" w:rsidRDefault="00423B74" w:rsidP="00423B74">
      <w:pPr>
        <w:spacing w:line="276" w:lineRule="auto"/>
        <w:rPr>
          <w:rFonts w:ascii="Calibri" w:hAnsi="Calibri"/>
        </w:rPr>
      </w:pPr>
      <w:r w:rsidRPr="00423B74">
        <w:rPr>
          <w:rFonts w:ascii="Calibri" w:hAnsi="Calibri"/>
        </w:rPr>
        <w:t xml:space="preserve">Maybe you felt that way before. When it comes to the goodness of God, we need to stop thinking about what we didn't get for </w:t>
      </w:r>
      <w:proofErr w:type="gramStart"/>
      <w:r w:rsidRPr="00423B74">
        <w:rPr>
          <w:rFonts w:ascii="Calibri" w:hAnsi="Calibri"/>
        </w:rPr>
        <w:t>Christmas</w:t>
      </w:r>
      <w:proofErr w:type="gramEnd"/>
      <w:r w:rsidRPr="00423B74">
        <w:rPr>
          <w:rFonts w:ascii="Calibri" w:hAnsi="Calibri"/>
        </w:rPr>
        <w:t xml:space="preserve"> and we need to focus on what we did get. God has done a lot of things that are good in our life, even if there's still some hurt and some pain.</w:t>
      </w:r>
    </w:p>
    <w:p w14:paraId="5E37B4B5" w14:textId="77777777" w:rsidR="00423B74" w:rsidRPr="00423B74" w:rsidRDefault="00423B74" w:rsidP="00423B74">
      <w:pPr>
        <w:spacing w:line="276" w:lineRule="auto"/>
        <w:rPr>
          <w:rFonts w:ascii="Calibri" w:hAnsi="Calibri"/>
        </w:rPr>
      </w:pPr>
    </w:p>
    <w:p w14:paraId="1A1C726D" w14:textId="77777777" w:rsidR="00423B74" w:rsidRPr="00423B74" w:rsidRDefault="00423B74" w:rsidP="00423B74">
      <w:pPr>
        <w:spacing w:line="276" w:lineRule="auto"/>
        <w:rPr>
          <w:rFonts w:ascii="Calibri" w:hAnsi="Calibri"/>
        </w:rPr>
      </w:pPr>
      <w:r w:rsidRPr="00423B74">
        <w:rPr>
          <w:rFonts w:ascii="Calibri" w:hAnsi="Calibri"/>
        </w:rPr>
        <w:t xml:space="preserve">The goodness of God is spoken of in Psalm 27:13. This is the writing of King David. </w:t>
      </w:r>
    </w:p>
    <w:p w14:paraId="505E7DF0" w14:textId="77777777" w:rsidR="00423B74" w:rsidRPr="00423B74" w:rsidRDefault="00423B74" w:rsidP="00423B74">
      <w:pPr>
        <w:spacing w:line="276" w:lineRule="auto"/>
        <w:rPr>
          <w:rFonts w:ascii="Calibri" w:hAnsi="Calibri"/>
        </w:rPr>
      </w:pPr>
    </w:p>
    <w:p w14:paraId="54123ED2" w14:textId="77777777" w:rsidR="00423B74" w:rsidRPr="00423B74" w:rsidRDefault="00423B74" w:rsidP="00423B74">
      <w:pPr>
        <w:spacing w:line="276" w:lineRule="auto"/>
        <w:rPr>
          <w:rFonts w:ascii="Calibri" w:hAnsi="Calibri"/>
        </w:rPr>
      </w:pPr>
      <w:r w:rsidRPr="00423B74">
        <w:rPr>
          <w:rFonts w:ascii="Calibri" w:hAnsi="Calibri"/>
        </w:rPr>
        <w:t>“I would have despaired had I not believed that I would see the goodness of the Lord” (Psalm 27:13).</w:t>
      </w:r>
    </w:p>
    <w:p w14:paraId="5B00E7F0" w14:textId="77777777" w:rsidR="00423B74" w:rsidRPr="00423B74" w:rsidRDefault="00423B74" w:rsidP="00423B74">
      <w:pPr>
        <w:spacing w:line="276" w:lineRule="auto"/>
        <w:rPr>
          <w:rFonts w:ascii="Calibri" w:hAnsi="Calibri"/>
        </w:rPr>
      </w:pPr>
    </w:p>
    <w:p w14:paraId="4CCEC05F" w14:textId="55EF3570" w:rsidR="00423B74" w:rsidRPr="00423B74" w:rsidRDefault="00423B74" w:rsidP="00423B74">
      <w:pPr>
        <w:spacing w:line="276" w:lineRule="auto"/>
        <w:rPr>
          <w:rFonts w:ascii="Calibri" w:hAnsi="Calibri"/>
        </w:rPr>
      </w:pPr>
      <w:r w:rsidRPr="00423B74">
        <w:rPr>
          <w:rFonts w:ascii="Calibri" w:hAnsi="Calibri"/>
        </w:rPr>
        <w:t>Do you know why a lot of people are discouraged? They don't believe that God is good.</w:t>
      </w:r>
    </w:p>
    <w:p w14:paraId="32B6E2B7" w14:textId="77777777" w:rsidR="00423B74" w:rsidRPr="00423B74" w:rsidRDefault="00423B74" w:rsidP="00423B74">
      <w:pPr>
        <w:spacing w:line="276" w:lineRule="auto"/>
        <w:rPr>
          <w:rFonts w:ascii="Calibri" w:hAnsi="Calibri"/>
        </w:rPr>
      </w:pPr>
    </w:p>
    <w:p w14:paraId="2D245708" w14:textId="76E78AC7" w:rsidR="00423B74" w:rsidRPr="00423B74" w:rsidRDefault="00423B74" w:rsidP="00423B74">
      <w:pPr>
        <w:spacing w:line="276" w:lineRule="auto"/>
        <w:rPr>
          <w:rFonts w:ascii="Calibri" w:hAnsi="Calibri"/>
        </w:rPr>
      </w:pPr>
      <w:r w:rsidRPr="00423B74">
        <w:rPr>
          <w:rFonts w:ascii="Calibri" w:hAnsi="Calibri"/>
        </w:rPr>
        <w:t xml:space="preserve">David says, “I would have given up a long time ago if I didn't believe that God was really good.” The faith, the belief that God is good is the thing that's going to sustain you in the middle of the greatest hardships. You may think, “Maybe David just had this charmed life. He was King of Israel and a man after God's own heart and had all this cool stuff.” Let me remind you, King David had a tough time. </w:t>
      </w:r>
    </w:p>
    <w:p w14:paraId="662B8B7F" w14:textId="77777777" w:rsidR="00423B74" w:rsidRPr="00423B74" w:rsidRDefault="00423B74" w:rsidP="00423B74">
      <w:pPr>
        <w:spacing w:line="276" w:lineRule="auto"/>
        <w:rPr>
          <w:rFonts w:ascii="Calibri" w:hAnsi="Calibri"/>
        </w:rPr>
      </w:pPr>
    </w:p>
    <w:p w14:paraId="2F936CD1" w14:textId="6AF1EC77" w:rsidR="00423B74" w:rsidRPr="00423B74" w:rsidRDefault="00423B74" w:rsidP="00423B74">
      <w:pPr>
        <w:spacing w:line="276" w:lineRule="auto"/>
        <w:rPr>
          <w:rFonts w:ascii="Calibri" w:hAnsi="Calibri"/>
        </w:rPr>
      </w:pPr>
      <w:r w:rsidRPr="00423B74">
        <w:rPr>
          <w:rFonts w:ascii="Calibri" w:hAnsi="Calibri"/>
        </w:rPr>
        <w:t xml:space="preserve">One of his sons, Absalom tried to take the throne from him and caused a coup. David had to flee the capital city of Jerusalem for a period and then his son was killed in the battle. David was heartbroken. David was chased around by Saul, his boss. King Saul tried to kill him. Found out </w:t>
      </w:r>
      <w:r w:rsidRPr="00423B74">
        <w:rPr>
          <w:rFonts w:ascii="Calibri" w:hAnsi="Calibri"/>
        </w:rPr>
        <w:lastRenderedPageBreak/>
        <w:t xml:space="preserve">he had been chosen to be the next king and Saul was going to take him out. Saul was like a father figure to David and now he's trying to murder me. One of his sons raped his daughter. If you just read the story of David, it's not </w:t>
      </w:r>
      <w:r w:rsidR="00A534B8">
        <w:rPr>
          <w:rFonts w:ascii="Calibri" w:hAnsi="Calibri"/>
        </w:rPr>
        <w:t>all rosy</w:t>
      </w:r>
      <w:r w:rsidRPr="00423B74">
        <w:rPr>
          <w:rFonts w:ascii="Calibri" w:hAnsi="Calibri"/>
        </w:rPr>
        <w:t xml:space="preserve">. The thing that kept David going through the adversities of his life was his belief that God was </w:t>
      </w:r>
      <w:proofErr w:type="gramStart"/>
      <w:r w:rsidRPr="00423B74">
        <w:rPr>
          <w:rFonts w:ascii="Calibri" w:hAnsi="Calibri"/>
        </w:rPr>
        <w:t>really good</w:t>
      </w:r>
      <w:proofErr w:type="gramEnd"/>
      <w:r w:rsidRPr="00423B74">
        <w:rPr>
          <w:rFonts w:ascii="Calibri" w:hAnsi="Calibri"/>
        </w:rPr>
        <w:t xml:space="preserve">. </w:t>
      </w:r>
    </w:p>
    <w:p w14:paraId="45C2540F" w14:textId="77777777" w:rsidR="00423B74" w:rsidRPr="00423B74" w:rsidRDefault="00423B74" w:rsidP="00423B74">
      <w:pPr>
        <w:spacing w:line="276" w:lineRule="auto"/>
        <w:rPr>
          <w:rFonts w:ascii="Calibri" w:hAnsi="Calibri"/>
        </w:rPr>
      </w:pPr>
    </w:p>
    <w:p w14:paraId="4B1F9DE3" w14:textId="77777777" w:rsidR="00423B74" w:rsidRPr="00423B74" w:rsidRDefault="00423B74" w:rsidP="00423B74">
      <w:pPr>
        <w:spacing w:line="276" w:lineRule="auto"/>
        <w:rPr>
          <w:rFonts w:ascii="Calibri" w:hAnsi="Calibri"/>
        </w:rPr>
      </w:pPr>
      <w:r w:rsidRPr="00423B74">
        <w:rPr>
          <w:rFonts w:ascii="Calibri" w:hAnsi="Calibri"/>
        </w:rPr>
        <w:t>“I would have despaired had I not believed that I would see the goodness of the Lord” (Psalm 27:13).</w:t>
      </w:r>
    </w:p>
    <w:p w14:paraId="16F8F086" w14:textId="77777777" w:rsidR="00423B74" w:rsidRPr="00423B74" w:rsidRDefault="00423B74" w:rsidP="00423B74">
      <w:pPr>
        <w:spacing w:line="276" w:lineRule="auto"/>
        <w:rPr>
          <w:rFonts w:ascii="Calibri" w:hAnsi="Calibri"/>
        </w:rPr>
      </w:pPr>
    </w:p>
    <w:p w14:paraId="672FFD19" w14:textId="77777777" w:rsidR="00423B74" w:rsidRPr="00423B74" w:rsidRDefault="00423B74" w:rsidP="00423B74">
      <w:pPr>
        <w:spacing w:line="276" w:lineRule="auto"/>
        <w:rPr>
          <w:rFonts w:ascii="Calibri" w:hAnsi="Calibri"/>
        </w:rPr>
      </w:pPr>
      <w:r w:rsidRPr="00423B74">
        <w:rPr>
          <w:rFonts w:ascii="Calibri" w:hAnsi="Calibri"/>
        </w:rPr>
        <w:t>I love that “I would see.” Because it's easier to believe that God is good to other people than it is to believe that God is good to me.</w:t>
      </w:r>
    </w:p>
    <w:p w14:paraId="370D9FAB" w14:textId="77777777" w:rsidR="00423B74" w:rsidRPr="00423B74" w:rsidRDefault="00423B74" w:rsidP="00423B74">
      <w:pPr>
        <w:spacing w:line="276" w:lineRule="auto"/>
        <w:rPr>
          <w:rFonts w:ascii="Calibri" w:hAnsi="Calibri"/>
        </w:rPr>
      </w:pPr>
    </w:p>
    <w:p w14:paraId="20B33911" w14:textId="77777777" w:rsidR="00423B74" w:rsidRPr="00423B74" w:rsidRDefault="00423B74" w:rsidP="00423B74">
      <w:pPr>
        <w:spacing w:line="276" w:lineRule="auto"/>
        <w:rPr>
          <w:rFonts w:ascii="Calibri" w:hAnsi="Calibri"/>
        </w:rPr>
      </w:pPr>
      <w:r w:rsidRPr="00423B74">
        <w:rPr>
          <w:rFonts w:ascii="Calibri" w:hAnsi="Calibri"/>
        </w:rPr>
        <w:t xml:space="preserve">A lot of Christian people are like, “God is good to everyone else.” I want to ask you a question. Do you believe that God is good to you? When you believe that, you can have a smile on your face, even in the middle of great hardship. God is good, even when our circumstances are not. </w:t>
      </w:r>
    </w:p>
    <w:p w14:paraId="16A101C4" w14:textId="77777777" w:rsidR="00423B74" w:rsidRPr="00423B74" w:rsidRDefault="00423B74" w:rsidP="00423B74">
      <w:pPr>
        <w:spacing w:line="276" w:lineRule="auto"/>
        <w:rPr>
          <w:rFonts w:ascii="Calibri" w:hAnsi="Calibri"/>
        </w:rPr>
      </w:pPr>
    </w:p>
    <w:p w14:paraId="39CD85B5" w14:textId="77777777" w:rsidR="00423B74" w:rsidRPr="00423B74" w:rsidRDefault="00423B74" w:rsidP="00423B74">
      <w:pPr>
        <w:spacing w:line="276" w:lineRule="auto"/>
        <w:rPr>
          <w:rFonts w:ascii="Calibri" w:hAnsi="Calibri"/>
        </w:rPr>
      </w:pPr>
      <w:r w:rsidRPr="00423B74">
        <w:rPr>
          <w:rFonts w:ascii="Calibri" w:hAnsi="Calibri"/>
        </w:rPr>
        <w:t>Here is where we find comfort. God is good even when the world is bad. We can always count on God. God is good, not because of my circumstances, but because of His nature. God is remarkably consistent. He doesn't have good days and bad days. He's always the same. That's why David could say, “I would have given up a long time ago. I would have quit had I not believed that I would see the goodness of God.”</w:t>
      </w:r>
    </w:p>
    <w:p w14:paraId="1C8F51DD" w14:textId="77777777" w:rsidR="00423B74" w:rsidRPr="00423B74" w:rsidRDefault="00423B74" w:rsidP="00423B74">
      <w:pPr>
        <w:spacing w:line="276" w:lineRule="auto"/>
        <w:rPr>
          <w:rFonts w:ascii="Calibri" w:hAnsi="Calibri"/>
        </w:rPr>
      </w:pPr>
    </w:p>
    <w:p w14:paraId="41444E59" w14:textId="77777777" w:rsidR="00423B74" w:rsidRPr="00423B74" w:rsidRDefault="00423B74" w:rsidP="00423B74">
      <w:pPr>
        <w:spacing w:line="276" w:lineRule="auto"/>
        <w:rPr>
          <w:rFonts w:ascii="Calibri" w:hAnsi="Calibri"/>
        </w:rPr>
      </w:pPr>
      <w:r w:rsidRPr="00423B74">
        <w:rPr>
          <w:rFonts w:ascii="Calibri" w:hAnsi="Calibri"/>
        </w:rPr>
        <w:t>I hope you have come to church today with an expectation that you will see the goodness of God.</w:t>
      </w:r>
    </w:p>
    <w:p w14:paraId="747E759C" w14:textId="77777777" w:rsidR="00423B74" w:rsidRPr="00423B74" w:rsidRDefault="00423B74" w:rsidP="00423B74">
      <w:pPr>
        <w:spacing w:line="276" w:lineRule="auto"/>
        <w:rPr>
          <w:rFonts w:ascii="Calibri" w:hAnsi="Calibri"/>
        </w:rPr>
      </w:pPr>
    </w:p>
    <w:p w14:paraId="3272D43D" w14:textId="77777777" w:rsidR="00423B74" w:rsidRPr="00423B74" w:rsidRDefault="00423B74" w:rsidP="00423B74">
      <w:pPr>
        <w:spacing w:line="276" w:lineRule="auto"/>
        <w:rPr>
          <w:rFonts w:ascii="Calibri" w:hAnsi="Calibri"/>
        </w:rPr>
      </w:pPr>
      <w:r w:rsidRPr="00423B74">
        <w:rPr>
          <w:rFonts w:ascii="Calibri" w:hAnsi="Calibri"/>
        </w:rPr>
        <w:t>“Wait for the Lord; be strong, and let your heart be courageous. Wait for the Lord” (Psalm 27:14).</w:t>
      </w:r>
    </w:p>
    <w:p w14:paraId="7A44F7A8" w14:textId="77777777" w:rsidR="00423B74" w:rsidRPr="00423B74" w:rsidRDefault="00423B74" w:rsidP="00423B74">
      <w:pPr>
        <w:spacing w:line="276" w:lineRule="auto"/>
        <w:rPr>
          <w:rFonts w:ascii="Calibri" w:hAnsi="Calibri"/>
        </w:rPr>
      </w:pPr>
    </w:p>
    <w:p w14:paraId="42DDDD85" w14:textId="77777777" w:rsidR="00423B74" w:rsidRPr="00423B74" w:rsidRDefault="00423B74" w:rsidP="00423B74">
      <w:pPr>
        <w:spacing w:line="276" w:lineRule="auto"/>
        <w:rPr>
          <w:rFonts w:ascii="Calibri" w:hAnsi="Calibri"/>
        </w:rPr>
      </w:pPr>
      <w:r w:rsidRPr="00423B74">
        <w:rPr>
          <w:rFonts w:ascii="Calibri" w:hAnsi="Calibri"/>
        </w:rPr>
        <w:t xml:space="preserve">If you're saying, “I'm really not seeing the goodness of God,” David's instruction two times in verse 14 is “wait for the Lord.” </w:t>
      </w:r>
      <w:proofErr w:type="gramStart"/>
      <w:r w:rsidRPr="00423B74">
        <w:rPr>
          <w:rFonts w:ascii="Calibri" w:hAnsi="Calibri"/>
        </w:rPr>
        <w:t>God's</w:t>
      </w:r>
      <w:proofErr w:type="gramEnd"/>
      <w:r w:rsidRPr="00423B74">
        <w:rPr>
          <w:rFonts w:ascii="Calibri" w:hAnsi="Calibri"/>
        </w:rPr>
        <w:t xml:space="preserve"> not finished yet. Don't give up yet. </w:t>
      </w:r>
    </w:p>
    <w:p w14:paraId="548809F6" w14:textId="77777777" w:rsidR="00423B74" w:rsidRPr="00423B74" w:rsidRDefault="00423B74" w:rsidP="00423B74">
      <w:pPr>
        <w:spacing w:line="276" w:lineRule="auto"/>
        <w:rPr>
          <w:rFonts w:ascii="Calibri" w:hAnsi="Calibri"/>
        </w:rPr>
      </w:pPr>
    </w:p>
    <w:p w14:paraId="01F3099F" w14:textId="77777777" w:rsidR="00423B74" w:rsidRPr="00423B74" w:rsidRDefault="00423B74" w:rsidP="00423B74">
      <w:pPr>
        <w:spacing w:line="276" w:lineRule="auto"/>
        <w:rPr>
          <w:rFonts w:ascii="Calibri" w:hAnsi="Calibri"/>
        </w:rPr>
      </w:pPr>
      <w:r w:rsidRPr="00423B74">
        <w:rPr>
          <w:rFonts w:ascii="Calibri" w:hAnsi="Calibri"/>
        </w:rPr>
        <w:t>“Wait for the Lord; be strong, and let your heart be courageous. Wait for the Lord” (Psalm 27:14).</w:t>
      </w:r>
    </w:p>
    <w:p w14:paraId="63C4D7C6" w14:textId="77777777" w:rsidR="00423B74" w:rsidRPr="00423B74" w:rsidRDefault="00423B74" w:rsidP="00423B74">
      <w:pPr>
        <w:spacing w:line="276" w:lineRule="auto"/>
        <w:rPr>
          <w:rFonts w:ascii="Calibri" w:hAnsi="Calibri"/>
        </w:rPr>
      </w:pPr>
    </w:p>
    <w:p w14:paraId="1196BDEC" w14:textId="77777777" w:rsidR="00423B74" w:rsidRPr="00423B74" w:rsidRDefault="00423B74" w:rsidP="00423B74">
      <w:pPr>
        <w:spacing w:line="276" w:lineRule="auto"/>
        <w:rPr>
          <w:rFonts w:ascii="Calibri" w:hAnsi="Calibri"/>
        </w:rPr>
      </w:pPr>
      <w:r w:rsidRPr="00423B74">
        <w:rPr>
          <w:rFonts w:ascii="Calibri" w:hAnsi="Calibri"/>
        </w:rPr>
        <w:t xml:space="preserve">We got to stay strong, take heart, and wait for the Lord. Wait for Him. I can wait because God is good. </w:t>
      </w:r>
    </w:p>
    <w:p w14:paraId="5F00BBEF" w14:textId="77777777" w:rsidR="00423B74" w:rsidRPr="00423B74" w:rsidRDefault="00423B74" w:rsidP="00423B74">
      <w:pPr>
        <w:spacing w:line="276" w:lineRule="auto"/>
        <w:rPr>
          <w:rFonts w:ascii="Calibri" w:hAnsi="Calibri"/>
        </w:rPr>
      </w:pPr>
    </w:p>
    <w:p w14:paraId="3A369851" w14:textId="77777777" w:rsidR="00423B74" w:rsidRPr="00423B74" w:rsidRDefault="00423B74" w:rsidP="00423B74">
      <w:pPr>
        <w:spacing w:line="276" w:lineRule="auto"/>
        <w:rPr>
          <w:rFonts w:ascii="Calibri" w:hAnsi="Calibri"/>
        </w:rPr>
      </w:pPr>
      <w:r w:rsidRPr="00423B74">
        <w:rPr>
          <w:rFonts w:ascii="Calibri" w:hAnsi="Calibri"/>
        </w:rPr>
        <w:t xml:space="preserve">“Every good thing bestowed is a perfect gift from above” (James 1:17). </w:t>
      </w:r>
    </w:p>
    <w:p w14:paraId="5B7E22C2" w14:textId="77777777" w:rsidR="00423B74" w:rsidRPr="00423B74" w:rsidRDefault="00423B74" w:rsidP="00423B74">
      <w:pPr>
        <w:spacing w:line="276" w:lineRule="auto"/>
        <w:rPr>
          <w:rFonts w:ascii="Calibri" w:hAnsi="Calibri"/>
        </w:rPr>
      </w:pPr>
    </w:p>
    <w:p w14:paraId="11084352" w14:textId="008FAFC5" w:rsidR="00423B74" w:rsidRPr="00423B74" w:rsidRDefault="00423B74" w:rsidP="00423B74">
      <w:pPr>
        <w:spacing w:line="276" w:lineRule="auto"/>
        <w:rPr>
          <w:rFonts w:ascii="Calibri" w:hAnsi="Calibri"/>
        </w:rPr>
      </w:pPr>
      <w:r w:rsidRPr="00423B74">
        <w:rPr>
          <w:rFonts w:ascii="Calibri" w:hAnsi="Calibri"/>
        </w:rPr>
        <w:t>If something is not good, it didn't come from God. The gospel of Jesus Christ is an expression of God's goodness. It was God who sent His Son Jesus to die on the cross and to rise from the grave to redeem lost and broken</w:t>
      </w:r>
      <w:r w:rsidR="008C74F3">
        <w:rPr>
          <w:rFonts w:ascii="Calibri" w:hAnsi="Calibri"/>
        </w:rPr>
        <w:t xml:space="preserve"> people</w:t>
      </w:r>
      <w:r w:rsidRPr="00423B74">
        <w:rPr>
          <w:rFonts w:ascii="Calibri" w:hAnsi="Calibri"/>
        </w:rPr>
        <w:t>. It was the goodness of God.</w:t>
      </w:r>
    </w:p>
    <w:p w14:paraId="050B6846" w14:textId="77777777" w:rsidR="00423B74" w:rsidRPr="00423B74" w:rsidRDefault="00423B74" w:rsidP="00423B74">
      <w:pPr>
        <w:spacing w:line="276" w:lineRule="auto"/>
        <w:rPr>
          <w:rFonts w:ascii="Calibri" w:hAnsi="Calibri"/>
        </w:rPr>
      </w:pPr>
    </w:p>
    <w:p w14:paraId="21AC03D9" w14:textId="24B87E27" w:rsidR="00423B74" w:rsidRPr="00423B74" w:rsidRDefault="00423B74" w:rsidP="00423B74">
      <w:pPr>
        <w:spacing w:line="276" w:lineRule="auto"/>
        <w:rPr>
          <w:rFonts w:ascii="Calibri" w:hAnsi="Calibri"/>
        </w:rPr>
      </w:pPr>
      <w:r w:rsidRPr="00423B74">
        <w:rPr>
          <w:rFonts w:ascii="Calibri" w:hAnsi="Calibri"/>
        </w:rPr>
        <w:t xml:space="preserve">Sometimes our past disappointments, our past failures cause us to question God's goodness. Everything’s great when everything's great. Sometimes God is just doing something new in our lives. Maybe that's why you're going through something. Sometimes it's the fact that we live in a broken, fallen world. Sin </w:t>
      </w:r>
      <w:proofErr w:type="gramStart"/>
      <w:r w:rsidRPr="00423B74">
        <w:rPr>
          <w:rFonts w:ascii="Calibri" w:hAnsi="Calibri"/>
        </w:rPr>
        <w:t>entered into</w:t>
      </w:r>
      <w:proofErr w:type="gramEnd"/>
      <w:r w:rsidRPr="00423B74">
        <w:rPr>
          <w:rFonts w:ascii="Calibri" w:hAnsi="Calibri"/>
        </w:rPr>
        <w:t xml:space="preserve"> humanity way back in the Garden of Eden, and we live in a broken place. That doesn't mean we have a broken God. We have a God that is in the process of healing a broken place, but we live in a in a broken world. That's why we have disease</w:t>
      </w:r>
      <w:r w:rsidR="000B635D">
        <w:rPr>
          <w:rFonts w:ascii="Calibri" w:hAnsi="Calibri"/>
        </w:rPr>
        <w:t>s</w:t>
      </w:r>
      <w:r w:rsidRPr="00423B74">
        <w:rPr>
          <w:rFonts w:ascii="Calibri" w:hAnsi="Calibri"/>
        </w:rPr>
        <w:t xml:space="preserve">. That's why we have sin. That's why we have destruction. That's why we have animosity. </w:t>
      </w:r>
    </w:p>
    <w:p w14:paraId="5F1C5B12" w14:textId="77777777" w:rsidR="00423B74" w:rsidRPr="00423B74" w:rsidRDefault="00423B74" w:rsidP="00423B74">
      <w:pPr>
        <w:spacing w:line="276" w:lineRule="auto"/>
        <w:rPr>
          <w:rFonts w:ascii="Calibri" w:hAnsi="Calibri"/>
        </w:rPr>
      </w:pPr>
    </w:p>
    <w:p w14:paraId="5DDEA711" w14:textId="77777777" w:rsidR="00423B74" w:rsidRPr="00423B74" w:rsidRDefault="00423B74" w:rsidP="00423B74">
      <w:pPr>
        <w:spacing w:line="276" w:lineRule="auto"/>
        <w:rPr>
          <w:rFonts w:ascii="Calibri" w:hAnsi="Calibri"/>
        </w:rPr>
      </w:pPr>
      <w:r w:rsidRPr="00423B74">
        <w:rPr>
          <w:rFonts w:ascii="Calibri" w:hAnsi="Calibri"/>
        </w:rPr>
        <w:t>By the way, God is the one that's holding the world together. Can you just imagine this planet without the goodness of God? You think it's bad now, you just wait. Sometimes people do bad things. But that's not God. God's given us some moral freedoms. God's not going to force you to do what is right.</w:t>
      </w:r>
    </w:p>
    <w:p w14:paraId="41BC15BC" w14:textId="77777777" w:rsidR="00423B74" w:rsidRPr="00423B74" w:rsidRDefault="00423B74" w:rsidP="00423B74">
      <w:pPr>
        <w:spacing w:line="276" w:lineRule="auto"/>
        <w:rPr>
          <w:rFonts w:ascii="Calibri" w:hAnsi="Calibri"/>
        </w:rPr>
      </w:pPr>
    </w:p>
    <w:p w14:paraId="679AAFFA" w14:textId="6567DEB0" w:rsidR="00423B74" w:rsidRPr="00423B74" w:rsidRDefault="00423B74" w:rsidP="00423B74">
      <w:pPr>
        <w:spacing w:line="276" w:lineRule="auto"/>
        <w:rPr>
          <w:rFonts w:ascii="Calibri" w:hAnsi="Calibri"/>
        </w:rPr>
      </w:pPr>
      <w:r w:rsidRPr="00423B74">
        <w:rPr>
          <w:rFonts w:ascii="Calibri" w:hAnsi="Calibri"/>
        </w:rPr>
        <w:t xml:space="preserve">But none of that takes away from the goodness of God. God's goodness is a core value. It needs to be a core value of our life. Because when it's </w:t>
      </w:r>
      <w:r w:rsidR="000B635D">
        <w:rPr>
          <w:rFonts w:ascii="Calibri" w:hAnsi="Calibri"/>
        </w:rPr>
        <w:t xml:space="preserve">deep </w:t>
      </w:r>
      <w:proofErr w:type="spellStart"/>
      <w:r w:rsidR="000B635D">
        <w:rPr>
          <w:rFonts w:ascii="Calibri" w:hAnsi="Calibri"/>
        </w:rPr>
        <w:t>inour</w:t>
      </w:r>
      <w:proofErr w:type="spellEnd"/>
      <w:r w:rsidR="000B635D">
        <w:rPr>
          <w:rFonts w:ascii="Calibri" w:hAnsi="Calibri"/>
        </w:rPr>
        <w:t xml:space="preserve"> spirit</w:t>
      </w:r>
      <w:r w:rsidRPr="00423B74">
        <w:rPr>
          <w:rFonts w:ascii="Calibri" w:hAnsi="Calibri"/>
        </w:rPr>
        <w:t xml:space="preserve">, we can smile. Even in the middle of the worst news of all. Some of us are going through the hardest time in our entire life today. I just want to remind you, God is good. He really is. </w:t>
      </w:r>
    </w:p>
    <w:p w14:paraId="345DEC21" w14:textId="77777777" w:rsidR="00423B74" w:rsidRPr="00423B74" w:rsidRDefault="00423B74" w:rsidP="00423B74">
      <w:pPr>
        <w:spacing w:line="276" w:lineRule="auto"/>
        <w:rPr>
          <w:rFonts w:ascii="Calibri" w:hAnsi="Calibri"/>
        </w:rPr>
      </w:pPr>
    </w:p>
    <w:p w14:paraId="12386D75" w14:textId="77777777" w:rsidR="00423B74" w:rsidRPr="00423B74" w:rsidRDefault="00423B74" w:rsidP="00423B74">
      <w:pPr>
        <w:spacing w:line="276" w:lineRule="auto"/>
        <w:rPr>
          <w:rFonts w:ascii="Calibri" w:hAnsi="Calibri"/>
        </w:rPr>
      </w:pPr>
      <w:r w:rsidRPr="00423B74">
        <w:rPr>
          <w:rFonts w:ascii="Calibri" w:hAnsi="Calibri"/>
        </w:rPr>
        <w:t xml:space="preserve">When you believe that God is good, it will strengthen your prayer life. You will pray with greater expectation. You will embrace bigger opportunities because you have faith. When you don't believe God is good when you get a promotion at work, you just think, “Well, that'll only last for a while. They’re giving me this promotion, but I’m probably not going to have it a year from now.” It's the goodness of God that keeps us going. It keeps us full of faith. It keeps us full of hope. And it keeps us strengthened. David says, “I would have despaired, I would have given up a long time ago if I believed in the goodness of God.” When you believe in the goodness of God, it keeps you going. God is really, </w:t>
      </w:r>
      <w:proofErr w:type="gramStart"/>
      <w:r w:rsidRPr="00423B74">
        <w:rPr>
          <w:rFonts w:ascii="Calibri" w:hAnsi="Calibri"/>
        </w:rPr>
        <w:t>really good</w:t>
      </w:r>
      <w:proofErr w:type="gramEnd"/>
      <w:r w:rsidRPr="00423B74">
        <w:rPr>
          <w:rFonts w:ascii="Calibri" w:hAnsi="Calibri"/>
        </w:rPr>
        <w:t xml:space="preserve">. </w:t>
      </w:r>
    </w:p>
    <w:p w14:paraId="19CBCF36" w14:textId="77777777" w:rsidR="00423B74" w:rsidRPr="00423B74" w:rsidRDefault="00423B74" w:rsidP="00423B74">
      <w:pPr>
        <w:spacing w:line="276" w:lineRule="auto"/>
        <w:rPr>
          <w:rFonts w:ascii="Calibri" w:hAnsi="Calibri"/>
        </w:rPr>
      </w:pPr>
    </w:p>
    <w:p w14:paraId="3AD91CD0" w14:textId="77777777" w:rsidR="00423B74" w:rsidRPr="00423B74" w:rsidRDefault="00423B74" w:rsidP="00423B74">
      <w:pPr>
        <w:spacing w:line="276" w:lineRule="auto"/>
        <w:rPr>
          <w:rFonts w:ascii="Calibri" w:hAnsi="Calibri"/>
        </w:rPr>
      </w:pPr>
      <w:r w:rsidRPr="00423B74">
        <w:rPr>
          <w:rFonts w:ascii="Calibri" w:hAnsi="Calibri"/>
        </w:rPr>
        <w:t>Nahum also reminds us that in addition to the goodness of God,</w:t>
      </w:r>
    </w:p>
    <w:p w14:paraId="36333B5E" w14:textId="77777777" w:rsidR="00423B74" w:rsidRPr="00423B74" w:rsidRDefault="00423B74" w:rsidP="00423B74">
      <w:pPr>
        <w:spacing w:line="276" w:lineRule="auto"/>
        <w:rPr>
          <w:rFonts w:ascii="Calibri" w:hAnsi="Calibri"/>
        </w:rPr>
      </w:pPr>
    </w:p>
    <w:p w14:paraId="66795CE3" w14:textId="77777777" w:rsidR="00423B74" w:rsidRPr="00423B74" w:rsidRDefault="00423B74" w:rsidP="00423B74">
      <w:pPr>
        <w:spacing w:line="276" w:lineRule="auto"/>
        <w:rPr>
          <w:rFonts w:ascii="Calibri" w:hAnsi="Calibri"/>
          <w:b/>
          <w:bCs/>
        </w:rPr>
      </w:pPr>
      <w:r w:rsidRPr="00423B74">
        <w:rPr>
          <w:rFonts w:ascii="Calibri" w:hAnsi="Calibri"/>
          <w:b/>
          <w:bCs/>
        </w:rPr>
        <w:t xml:space="preserve">2. God is </w:t>
      </w:r>
      <w:proofErr w:type="gramStart"/>
      <w:r w:rsidRPr="00423B74">
        <w:rPr>
          <w:rFonts w:ascii="Calibri" w:hAnsi="Calibri"/>
          <w:b/>
          <w:bCs/>
        </w:rPr>
        <w:t>really strong</w:t>
      </w:r>
      <w:proofErr w:type="gramEnd"/>
      <w:r w:rsidRPr="00423B74">
        <w:rPr>
          <w:rFonts w:ascii="Calibri" w:hAnsi="Calibri"/>
          <w:b/>
          <w:bCs/>
        </w:rPr>
        <w:t>.</w:t>
      </w:r>
    </w:p>
    <w:p w14:paraId="58ED6534" w14:textId="77777777" w:rsidR="00423B74" w:rsidRPr="00423B74" w:rsidRDefault="00423B74" w:rsidP="00423B74">
      <w:pPr>
        <w:spacing w:line="276" w:lineRule="auto"/>
        <w:rPr>
          <w:rFonts w:ascii="Calibri" w:hAnsi="Calibri"/>
        </w:rPr>
      </w:pPr>
    </w:p>
    <w:p w14:paraId="26505595" w14:textId="77777777" w:rsidR="00423B74" w:rsidRPr="00423B74" w:rsidRDefault="00423B74" w:rsidP="00423B74">
      <w:pPr>
        <w:spacing w:line="276" w:lineRule="auto"/>
        <w:rPr>
          <w:rFonts w:ascii="Calibri" w:hAnsi="Calibri"/>
        </w:rPr>
      </w:pPr>
      <w:r w:rsidRPr="00423B74">
        <w:rPr>
          <w:rFonts w:ascii="Calibri" w:hAnsi="Calibri"/>
        </w:rPr>
        <w:lastRenderedPageBreak/>
        <w:t xml:space="preserve">God's not just good. He's strong. Put these two together. You have goodness and you have strength. You have God's vitality. God is not just happy and capable. He is good and He is strong. Do you believe it? Look at that. </w:t>
      </w:r>
    </w:p>
    <w:p w14:paraId="72EFF8DC" w14:textId="77777777" w:rsidR="00423B74" w:rsidRPr="00423B74" w:rsidRDefault="00423B74" w:rsidP="00423B74">
      <w:pPr>
        <w:spacing w:line="276" w:lineRule="auto"/>
        <w:rPr>
          <w:rFonts w:ascii="Calibri" w:hAnsi="Calibri"/>
        </w:rPr>
      </w:pPr>
    </w:p>
    <w:p w14:paraId="7B2B17EA" w14:textId="77777777" w:rsidR="00423B74" w:rsidRPr="00423B74" w:rsidRDefault="00423B74" w:rsidP="00423B74">
      <w:pPr>
        <w:spacing w:line="276" w:lineRule="auto"/>
        <w:rPr>
          <w:rFonts w:ascii="Calibri" w:hAnsi="Calibri"/>
        </w:rPr>
      </w:pPr>
      <w:r w:rsidRPr="00423B74">
        <w:rPr>
          <w:rFonts w:ascii="Calibri" w:hAnsi="Calibri"/>
        </w:rPr>
        <w:t>“The Lord is good; a stronghold in the day of distress” (Nahum 1:7).</w:t>
      </w:r>
    </w:p>
    <w:p w14:paraId="3F415FEC" w14:textId="77777777" w:rsidR="00423B74" w:rsidRPr="00423B74" w:rsidRDefault="00423B74" w:rsidP="00423B74">
      <w:pPr>
        <w:spacing w:line="276" w:lineRule="auto"/>
        <w:rPr>
          <w:rFonts w:ascii="Calibri" w:hAnsi="Calibri"/>
        </w:rPr>
      </w:pPr>
    </w:p>
    <w:p w14:paraId="4A09BA93" w14:textId="3B6F743B" w:rsidR="00423B74" w:rsidRPr="00423B74" w:rsidRDefault="00423B74" w:rsidP="00423B74">
      <w:pPr>
        <w:spacing w:line="276" w:lineRule="auto"/>
        <w:rPr>
          <w:rFonts w:ascii="Calibri" w:hAnsi="Calibri"/>
        </w:rPr>
      </w:pPr>
      <w:r w:rsidRPr="00423B74">
        <w:rPr>
          <w:rFonts w:ascii="Calibri" w:hAnsi="Calibri"/>
        </w:rPr>
        <w:t>A stronghold is a well-fortified place. It's a place of strength. A few years ago, I had a chance to visit a big old castle. I have that image in my head when I think about a stronghold. A stronghold is a place of strength.</w:t>
      </w:r>
    </w:p>
    <w:p w14:paraId="72476B12" w14:textId="77777777" w:rsidR="00423B74" w:rsidRPr="00423B74" w:rsidRDefault="00423B74" w:rsidP="00423B74">
      <w:pPr>
        <w:spacing w:line="276" w:lineRule="auto"/>
        <w:rPr>
          <w:rFonts w:ascii="Calibri" w:hAnsi="Calibri"/>
        </w:rPr>
      </w:pPr>
    </w:p>
    <w:p w14:paraId="38E3914B" w14:textId="77777777" w:rsidR="00423B74" w:rsidRPr="00423B74" w:rsidRDefault="00423B74" w:rsidP="00423B74">
      <w:pPr>
        <w:spacing w:line="276" w:lineRule="auto"/>
        <w:rPr>
          <w:rFonts w:ascii="Calibri" w:hAnsi="Calibri"/>
        </w:rPr>
      </w:pPr>
      <w:r w:rsidRPr="00423B74">
        <w:rPr>
          <w:rFonts w:ascii="Calibri" w:hAnsi="Calibri"/>
        </w:rPr>
        <w:t xml:space="preserve">How many of us are from the </w:t>
      </w:r>
      <w:proofErr w:type="spellStart"/>
      <w:r w:rsidRPr="00423B74">
        <w:rPr>
          <w:rFonts w:ascii="Calibri" w:hAnsi="Calibri"/>
        </w:rPr>
        <w:t>midwest</w:t>
      </w:r>
      <w:proofErr w:type="spellEnd"/>
      <w:r w:rsidRPr="00423B74">
        <w:rPr>
          <w:rFonts w:ascii="Calibri" w:hAnsi="Calibri"/>
        </w:rPr>
        <w:t xml:space="preserve">? Anybody here from Kansas or Nebraska? You guys know about some tornadoes. My grandparents used to live in West, Texas, which is kind of like Oklahoma. There's absolutely nothing there. They lived on a Texas farm and my grandparents had this cellar. It was outside. It was a cement boxed room with a </w:t>
      </w:r>
      <w:proofErr w:type="gramStart"/>
      <w:r w:rsidRPr="00423B74">
        <w:rPr>
          <w:rFonts w:ascii="Calibri" w:hAnsi="Calibri"/>
        </w:rPr>
        <w:t>big huge</w:t>
      </w:r>
      <w:proofErr w:type="gramEnd"/>
      <w:r w:rsidRPr="00423B74">
        <w:rPr>
          <w:rFonts w:ascii="Calibri" w:hAnsi="Calibri"/>
        </w:rPr>
        <w:t xml:space="preserve"> metal vaulted door. Like something out of a medieval castle. You would go down into the steps. I remember on a couple of occasions, visiting grandpa and grandma and having to go and to seek refuge in the cellar because a big tornado was coming through and wiping everything out. It was a room that was maybe 10-15 feet across and there was a staircase. They would keep their canned vegetables down in the cellar. My grandma would mark the dates whenever she canned the vegetables. There was one light that was swinging on a little cord in the middle. That’s where you went if there was a tornado or there was some kind of massive </w:t>
      </w:r>
      <w:proofErr w:type="gramStart"/>
      <w:r w:rsidRPr="00423B74">
        <w:rPr>
          <w:rFonts w:ascii="Calibri" w:hAnsi="Calibri"/>
        </w:rPr>
        <w:t>wind storm</w:t>
      </w:r>
      <w:proofErr w:type="gramEnd"/>
      <w:r w:rsidRPr="00423B74">
        <w:rPr>
          <w:rFonts w:ascii="Calibri" w:hAnsi="Calibri"/>
        </w:rPr>
        <w:t xml:space="preserve">. You could seek refuge there. </w:t>
      </w:r>
    </w:p>
    <w:p w14:paraId="0D49B88D" w14:textId="77777777" w:rsidR="00423B74" w:rsidRPr="00423B74" w:rsidRDefault="00423B74" w:rsidP="00423B74">
      <w:pPr>
        <w:spacing w:line="276" w:lineRule="auto"/>
        <w:rPr>
          <w:rFonts w:ascii="Calibri" w:hAnsi="Calibri"/>
        </w:rPr>
      </w:pPr>
    </w:p>
    <w:p w14:paraId="6039A594" w14:textId="077208B8" w:rsidR="00423B74" w:rsidRPr="00423B74" w:rsidRDefault="00423B74" w:rsidP="00423B74">
      <w:pPr>
        <w:spacing w:line="276" w:lineRule="auto"/>
        <w:rPr>
          <w:rFonts w:ascii="Calibri" w:hAnsi="Calibri"/>
        </w:rPr>
      </w:pPr>
      <w:r w:rsidRPr="00423B74">
        <w:rPr>
          <w:rFonts w:ascii="Calibri" w:hAnsi="Calibri"/>
        </w:rPr>
        <w:t xml:space="preserve">God is a refuge. Nahum is saying to us, “God is not just good, but He's strong.” In the day of distress, where do we go? We run to the stronghold. </w:t>
      </w:r>
      <w:r w:rsidR="000B635D">
        <w:rPr>
          <w:rFonts w:ascii="Calibri" w:hAnsi="Calibri"/>
        </w:rPr>
        <w:t xml:space="preserve">We run to the place of safety. </w:t>
      </w:r>
      <w:proofErr w:type="gramStart"/>
      <w:r w:rsidRPr="00423B74">
        <w:rPr>
          <w:rFonts w:ascii="Calibri" w:hAnsi="Calibri"/>
        </w:rPr>
        <w:t>In</w:t>
      </w:r>
      <w:proofErr w:type="gramEnd"/>
      <w:r w:rsidRPr="00423B74">
        <w:rPr>
          <w:rFonts w:ascii="Calibri" w:hAnsi="Calibri"/>
        </w:rPr>
        <w:t xml:space="preserve"> other words, we run to God. We move to God. We are looking for God in the day of distress. Sometimes in the day of distress, we just kind of wander off. We get so discouraged, we forget about </w:t>
      </w:r>
      <w:proofErr w:type="gramStart"/>
      <w:r w:rsidRPr="00423B74">
        <w:rPr>
          <w:rFonts w:ascii="Calibri" w:hAnsi="Calibri"/>
        </w:rPr>
        <w:t>God</w:t>
      </w:r>
      <w:proofErr w:type="gramEnd"/>
      <w:r w:rsidRPr="00423B74">
        <w:rPr>
          <w:rFonts w:ascii="Calibri" w:hAnsi="Calibri"/>
        </w:rPr>
        <w:t xml:space="preserve"> and we begin to seek refuge in other things, like addictions so many other things that can divert our attention away from God. We're seeking to cope. God is the divine coping method. God has given us this verse and this concept to help us to deal with the hardships in life and the things that want to make us frown rather than make us smile. God is </w:t>
      </w:r>
      <w:proofErr w:type="gramStart"/>
      <w:r w:rsidRPr="00423B74">
        <w:rPr>
          <w:rFonts w:ascii="Calibri" w:hAnsi="Calibri"/>
        </w:rPr>
        <w:t>really strong</w:t>
      </w:r>
      <w:proofErr w:type="gramEnd"/>
      <w:r w:rsidRPr="00423B74">
        <w:rPr>
          <w:rFonts w:ascii="Calibri" w:hAnsi="Calibri"/>
        </w:rPr>
        <w:t xml:space="preserve">. He's a stronghold in the day of distress. </w:t>
      </w:r>
    </w:p>
    <w:p w14:paraId="1E920CFD" w14:textId="77777777" w:rsidR="00423B74" w:rsidRPr="00423B74" w:rsidRDefault="00423B74" w:rsidP="00423B74">
      <w:pPr>
        <w:spacing w:line="276" w:lineRule="auto"/>
        <w:rPr>
          <w:rFonts w:ascii="Calibri" w:hAnsi="Calibri"/>
        </w:rPr>
      </w:pPr>
    </w:p>
    <w:p w14:paraId="640900CD" w14:textId="77777777" w:rsidR="00423B74" w:rsidRPr="00423B74" w:rsidRDefault="00423B74" w:rsidP="00423B74">
      <w:pPr>
        <w:spacing w:line="276" w:lineRule="auto"/>
        <w:rPr>
          <w:rFonts w:ascii="Calibri" w:hAnsi="Calibri"/>
        </w:rPr>
      </w:pPr>
      <w:r w:rsidRPr="00423B74">
        <w:rPr>
          <w:rFonts w:ascii="Calibri" w:hAnsi="Calibri"/>
        </w:rPr>
        <w:t xml:space="preserve">You notice he uses the word “day of distress.” He doesn't say the </w:t>
      </w:r>
      <w:r w:rsidRPr="00423B74">
        <w:rPr>
          <w:rFonts w:ascii="Calibri" w:hAnsi="Calibri"/>
          <w:i/>
          <w:iCs/>
        </w:rPr>
        <w:t>year</w:t>
      </w:r>
      <w:r w:rsidRPr="00423B74">
        <w:rPr>
          <w:rFonts w:ascii="Calibri" w:hAnsi="Calibri"/>
        </w:rPr>
        <w:t xml:space="preserve"> of distress or the </w:t>
      </w:r>
      <w:r w:rsidRPr="00423B74">
        <w:rPr>
          <w:rFonts w:ascii="Calibri" w:hAnsi="Calibri"/>
          <w:i/>
          <w:iCs/>
        </w:rPr>
        <w:t>decade</w:t>
      </w:r>
      <w:r w:rsidRPr="00423B74">
        <w:rPr>
          <w:rFonts w:ascii="Calibri" w:hAnsi="Calibri"/>
        </w:rPr>
        <w:t xml:space="preserve"> of distress. Because the “</w:t>
      </w:r>
      <w:r w:rsidRPr="00423B74">
        <w:rPr>
          <w:rFonts w:ascii="Calibri" w:hAnsi="Calibri"/>
          <w:i/>
          <w:iCs/>
        </w:rPr>
        <w:t>day</w:t>
      </w:r>
      <w:r w:rsidRPr="00423B74">
        <w:rPr>
          <w:rFonts w:ascii="Calibri" w:hAnsi="Calibri"/>
        </w:rPr>
        <w:t xml:space="preserve"> of distress” emphasizes that many of the storms of life will </w:t>
      </w:r>
      <w:proofErr w:type="gramStart"/>
      <w:r w:rsidRPr="00423B74">
        <w:rPr>
          <w:rFonts w:ascii="Calibri" w:hAnsi="Calibri"/>
        </w:rPr>
        <w:t>come</w:t>
      </w:r>
      <w:proofErr w:type="gramEnd"/>
      <w:r w:rsidRPr="00423B74">
        <w:rPr>
          <w:rFonts w:ascii="Calibri" w:hAnsi="Calibri"/>
        </w:rPr>
        <w:t xml:space="preserve"> and they will go. Did you know a lot of the things that are upsetting you today won't even be an issue a year from now? Right </w:t>
      </w:r>
      <w:proofErr w:type="gramStart"/>
      <w:r w:rsidRPr="00423B74">
        <w:rPr>
          <w:rFonts w:ascii="Calibri" w:hAnsi="Calibri"/>
        </w:rPr>
        <w:t>now</w:t>
      </w:r>
      <w:proofErr w:type="gramEnd"/>
      <w:r w:rsidRPr="00423B74">
        <w:rPr>
          <w:rFonts w:ascii="Calibri" w:hAnsi="Calibri"/>
        </w:rPr>
        <w:t xml:space="preserve"> it feels like the most important thing in your life. You feel </w:t>
      </w:r>
      <w:r w:rsidRPr="00423B74">
        <w:rPr>
          <w:rFonts w:ascii="Calibri" w:hAnsi="Calibri"/>
        </w:rPr>
        <w:lastRenderedPageBreak/>
        <w:t>completely incapacitated. You can feel completely overwhelmed. But it's the day of distress, not the decade. Just keep that in mind. Think about it. Days come and they go. They begin and they end. Every day we should run to the stronghold of God.</w:t>
      </w:r>
    </w:p>
    <w:p w14:paraId="4870AFD5" w14:textId="77777777" w:rsidR="00423B74" w:rsidRPr="00423B74" w:rsidRDefault="00423B74" w:rsidP="00423B74">
      <w:pPr>
        <w:spacing w:line="276" w:lineRule="auto"/>
        <w:rPr>
          <w:rFonts w:ascii="Calibri" w:hAnsi="Calibri"/>
        </w:rPr>
      </w:pPr>
    </w:p>
    <w:p w14:paraId="261665C8" w14:textId="77777777" w:rsidR="00423B74" w:rsidRPr="00423B74" w:rsidRDefault="00423B74" w:rsidP="00423B74">
      <w:pPr>
        <w:spacing w:line="276" w:lineRule="auto"/>
        <w:rPr>
          <w:rFonts w:ascii="Calibri" w:hAnsi="Calibri"/>
        </w:rPr>
      </w:pPr>
      <w:r w:rsidRPr="00423B74">
        <w:rPr>
          <w:rFonts w:ascii="Calibri" w:hAnsi="Calibri"/>
        </w:rPr>
        <w:t>We have a great promise that at the end of time God is going to set the world in order. Revelation 21:4 is one of my favorite promises about this:</w:t>
      </w:r>
    </w:p>
    <w:p w14:paraId="444B769C" w14:textId="77777777" w:rsidR="00423B74" w:rsidRPr="00423B74" w:rsidRDefault="00423B74" w:rsidP="00423B74">
      <w:pPr>
        <w:spacing w:line="276" w:lineRule="auto"/>
        <w:rPr>
          <w:rFonts w:ascii="Calibri" w:hAnsi="Calibri"/>
        </w:rPr>
      </w:pPr>
    </w:p>
    <w:p w14:paraId="1E12070E" w14:textId="77777777" w:rsidR="00423B74" w:rsidRPr="00423B74" w:rsidRDefault="00423B74" w:rsidP="00423B74">
      <w:pPr>
        <w:spacing w:line="276" w:lineRule="auto"/>
        <w:rPr>
          <w:rFonts w:ascii="Calibri" w:hAnsi="Calibri"/>
        </w:rPr>
      </w:pPr>
      <w:r w:rsidRPr="00423B74">
        <w:rPr>
          <w:rFonts w:ascii="Calibri" w:hAnsi="Calibri"/>
        </w:rPr>
        <w:t>“He will wipe away every tear from their eyes. Death will be no more; grief, crying, and pain will be no more, because the previous things have passed away” (Revelation 21:4).</w:t>
      </w:r>
    </w:p>
    <w:p w14:paraId="34A56965" w14:textId="77777777" w:rsidR="00423B74" w:rsidRPr="00423B74" w:rsidRDefault="00423B74" w:rsidP="00423B74">
      <w:pPr>
        <w:spacing w:line="276" w:lineRule="auto"/>
        <w:rPr>
          <w:rFonts w:ascii="Calibri" w:hAnsi="Calibri"/>
        </w:rPr>
      </w:pPr>
    </w:p>
    <w:p w14:paraId="48C92234" w14:textId="77777777" w:rsidR="00423B74" w:rsidRPr="00423B74" w:rsidRDefault="00423B74" w:rsidP="00423B74">
      <w:pPr>
        <w:spacing w:line="276" w:lineRule="auto"/>
        <w:rPr>
          <w:rFonts w:ascii="Calibri" w:hAnsi="Calibri"/>
        </w:rPr>
      </w:pPr>
      <w:r w:rsidRPr="00423B74">
        <w:rPr>
          <w:rFonts w:ascii="Calibri" w:hAnsi="Calibri"/>
        </w:rPr>
        <w:t xml:space="preserve">The great news is, you don't have to be strong, because God is. You may say, “I feel so weak.” That’s okay because when you're weak, He's the one that's strong. Run to the stronghold. Don't try to act like you have it all together, like you know all the answers, like you have all the capability. That's the Lord's role. We run to the stronghold. We go to that place of strength so we can maintain the vitality that we need in life. We don't have to pretend to be something that we're not. </w:t>
      </w:r>
    </w:p>
    <w:p w14:paraId="67320EE9" w14:textId="77777777" w:rsidR="00423B74" w:rsidRPr="00423B74" w:rsidRDefault="00423B74" w:rsidP="00423B74">
      <w:pPr>
        <w:spacing w:line="276" w:lineRule="auto"/>
        <w:rPr>
          <w:rFonts w:ascii="Calibri" w:hAnsi="Calibri"/>
        </w:rPr>
      </w:pPr>
    </w:p>
    <w:p w14:paraId="067301AD" w14:textId="77777777" w:rsidR="00423B74" w:rsidRPr="00423B74" w:rsidRDefault="00423B74" w:rsidP="00423B74">
      <w:pPr>
        <w:spacing w:line="276" w:lineRule="auto"/>
        <w:rPr>
          <w:rFonts w:ascii="Calibri" w:hAnsi="Calibri"/>
        </w:rPr>
      </w:pPr>
      <w:r w:rsidRPr="00423B74">
        <w:rPr>
          <w:rFonts w:ascii="Calibri" w:hAnsi="Calibri"/>
        </w:rPr>
        <w:t>“The name of the Lord is a strong tower; the righteous run to it and are protected” (Proverbs 18:10).</w:t>
      </w:r>
    </w:p>
    <w:p w14:paraId="0513F516" w14:textId="77777777" w:rsidR="00423B74" w:rsidRPr="00423B74" w:rsidRDefault="00423B74" w:rsidP="00423B74">
      <w:pPr>
        <w:spacing w:line="276" w:lineRule="auto"/>
        <w:rPr>
          <w:rFonts w:ascii="Calibri" w:hAnsi="Calibri"/>
        </w:rPr>
      </w:pPr>
    </w:p>
    <w:p w14:paraId="69ADF90C" w14:textId="60FD67F4" w:rsidR="00423B74" w:rsidRPr="00423B74" w:rsidRDefault="00423B74" w:rsidP="00423B74">
      <w:pPr>
        <w:spacing w:line="276" w:lineRule="auto"/>
        <w:rPr>
          <w:rFonts w:ascii="Calibri" w:hAnsi="Calibri"/>
        </w:rPr>
      </w:pPr>
      <w:r w:rsidRPr="00423B74">
        <w:rPr>
          <w:rFonts w:ascii="Calibri" w:hAnsi="Calibri"/>
        </w:rPr>
        <w:t xml:space="preserve">Are you running to the tower? It’s interesting throughout scripture, God has so many names. I believe that the reason God has so many names is because God's character is so diverse. The names of God reveal different solutions to the problems we have in life. </w:t>
      </w:r>
      <w:proofErr w:type="gramStart"/>
      <w:r w:rsidRPr="00423B74">
        <w:rPr>
          <w:rFonts w:ascii="Calibri" w:hAnsi="Calibri"/>
        </w:rPr>
        <w:t>So</w:t>
      </w:r>
      <w:proofErr w:type="gramEnd"/>
      <w:r w:rsidRPr="00423B74">
        <w:rPr>
          <w:rFonts w:ascii="Calibri" w:hAnsi="Calibri"/>
        </w:rPr>
        <w:t xml:space="preserve"> God doesn't have just one name. He's </w:t>
      </w:r>
      <w:proofErr w:type="gramStart"/>
      <w:r w:rsidRPr="00423B74">
        <w:rPr>
          <w:rFonts w:ascii="Calibri" w:hAnsi="Calibri"/>
        </w:rPr>
        <w:t>actually got</w:t>
      </w:r>
      <w:proofErr w:type="gramEnd"/>
      <w:r w:rsidRPr="00423B74">
        <w:rPr>
          <w:rFonts w:ascii="Calibri" w:hAnsi="Calibri"/>
        </w:rPr>
        <w:t xml:space="preserve"> a lot of names. </w:t>
      </w:r>
    </w:p>
    <w:p w14:paraId="52383A11" w14:textId="77777777" w:rsidR="00423B74" w:rsidRPr="00423B74" w:rsidRDefault="00423B74" w:rsidP="00423B74">
      <w:pPr>
        <w:spacing w:line="276" w:lineRule="auto"/>
        <w:rPr>
          <w:rFonts w:ascii="Calibri" w:hAnsi="Calibri"/>
        </w:rPr>
      </w:pPr>
    </w:p>
    <w:p w14:paraId="52188FEB" w14:textId="77777777" w:rsidR="00423B74" w:rsidRPr="00423B74" w:rsidRDefault="00423B74" w:rsidP="00423B74">
      <w:pPr>
        <w:spacing w:line="276" w:lineRule="auto"/>
        <w:rPr>
          <w:rFonts w:ascii="Calibri" w:hAnsi="Calibri"/>
        </w:rPr>
      </w:pPr>
      <w:r w:rsidRPr="00423B74">
        <w:rPr>
          <w:rFonts w:ascii="Calibri" w:hAnsi="Calibri"/>
        </w:rPr>
        <w:t xml:space="preserve">Yesterday I was called “Coach,” I was called “Dad.” Today I'm called “Pastor.” I'm called “Husband.” I'm called “Friend.” I got a lot of names. You got a lot of names too. Different names reveal different things about what you do and about your role. God has </w:t>
      </w:r>
      <w:proofErr w:type="gramStart"/>
      <w:r w:rsidRPr="00423B74">
        <w:rPr>
          <w:rFonts w:ascii="Calibri" w:hAnsi="Calibri"/>
        </w:rPr>
        <w:t>all of</w:t>
      </w:r>
      <w:proofErr w:type="gramEnd"/>
      <w:r w:rsidRPr="00423B74">
        <w:rPr>
          <w:rFonts w:ascii="Calibri" w:hAnsi="Calibri"/>
        </w:rPr>
        <w:t xml:space="preserve"> these names, and God has a name to fit every need that you have. </w:t>
      </w:r>
    </w:p>
    <w:p w14:paraId="1355F9E0" w14:textId="77777777" w:rsidR="00423B74" w:rsidRPr="00423B74" w:rsidRDefault="00423B74" w:rsidP="00423B74">
      <w:pPr>
        <w:spacing w:line="276" w:lineRule="auto"/>
        <w:rPr>
          <w:rFonts w:ascii="Calibri" w:hAnsi="Calibri"/>
        </w:rPr>
      </w:pPr>
    </w:p>
    <w:p w14:paraId="645FAF22" w14:textId="77777777" w:rsidR="00423B74" w:rsidRPr="00423B74" w:rsidRDefault="00423B74" w:rsidP="00423B74">
      <w:pPr>
        <w:spacing w:line="276" w:lineRule="auto"/>
        <w:rPr>
          <w:rFonts w:ascii="Calibri" w:hAnsi="Calibri"/>
        </w:rPr>
      </w:pPr>
      <w:r w:rsidRPr="00423B74">
        <w:rPr>
          <w:rFonts w:ascii="Calibri" w:hAnsi="Calibri"/>
        </w:rPr>
        <w:t>In the Old Testament, He's called Jehovah-</w:t>
      </w:r>
      <w:proofErr w:type="spellStart"/>
      <w:r w:rsidRPr="00423B74">
        <w:rPr>
          <w:rFonts w:ascii="Calibri" w:hAnsi="Calibri"/>
        </w:rPr>
        <w:t>jireh</w:t>
      </w:r>
      <w:proofErr w:type="spellEnd"/>
      <w:r w:rsidRPr="00423B74">
        <w:rPr>
          <w:rFonts w:ascii="Calibri" w:hAnsi="Calibri"/>
        </w:rPr>
        <w:t xml:space="preserve">, the Lord who will provide. God is the provider for us. God provides when we don't have what we need. </w:t>
      </w:r>
    </w:p>
    <w:p w14:paraId="45CEA45C" w14:textId="77777777" w:rsidR="00423B74" w:rsidRPr="00423B74" w:rsidRDefault="00423B74" w:rsidP="00423B74">
      <w:pPr>
        <w:spacing w:line="276" w:lineRule="auto"/>
        <w:rPr>
          <w:rFonts w:ascii="Calibri" w:hAnsi="Calibri"/>
        </w:rPr>
      </w:pPr>
    </w:p>
    <w:p w14:paraId="238444AD" w14:textId="77777777" w:rsidR="00423B74" w:rsidRPr="00423B74" w:rsidRDefault="00423B74" w:rsidP="00423B74">
      <w:pPr>
        <w:spacing w:line="276" w:lineRule="auto"/>
        <w:rPr>
          <w:rFonts w:ascii="Calibri" w:hAnsi="Calibri"/>
        </w:rPr>
      </w:pPr>
      <w:r w:rsidRPr="00423B74">
        <w:rPr>
          <w:rFonts w:ascii="Calibri" w:hAnsi="Calibri"/>
        </w:rPr>
        <w:t>Jehovah-</w:t>
      </w:r>
      <w:proofErr w:type="spellStart"/>
      <w:r w:rsidRPr="00423B74">
        <w:rPr>
          <w:rFonts w:ascii="Calibri" w:hAnsi="Calibri"/>
        </w:rPr>
        <w:t>rophe</w:t>
      </w:r>
      <w:proofErr w:type="spellEnd"/>
      <w:r w:rsidRPr="00423B74">
        <w:rPr>
          <w:rFonts w:ascii="Calibri" w:hAnsi="Calibri"/>
        </w:rPr>
        <w:t xml:space="preserve">, the one who brings healing out of our sickness. God is the one who cares for you when you're sick. </w:t>
      </w:r>
    </w:p>
    <w:p w14:paraId="244B5FDD" w14:textId="77777777" w:rsidR="00423B74" w:rsidRPr="00423B74" w:rsidRDefault="00423B74" w:rsidP="00423B74">
      <w:pPr>
        <w:spacing w:line="276" w:lineRule="auto"/>
        <w:rPr>
          <w:rFonts w:ascii="Calibri" w:hAnsi="Calibri"/>
        </w:rPr>
      </w:pPr>
    </w:p>
    <w:p w14:paraId="7AA971E8" w14:textId="77777777" w:rsidR="00423B74" w:rsidRPr="00423B74" w:rsidRDefault="00423B74" w:rsidP="00423B74">
      <w:pPr>
        <w:spacing w:line="276" w:lineRule="auto"/>
        <w:rPr>
          <w:rFonts w:ascii="Calibri" w:hAnsi="Calibri"/>
        </w:rPr>
      </w:pPr>
      <w:r w:rsidRPr="00423B74">
        <w:rPr>
          <w:rFonts w:ascii="Calibri" w:hAnsi="Calibri"/>
        </w:rPr>
        <w:lastRenderedPageBreak/>
        <w:t xml:space="preserve">Abba is another term meaning Father. It's a term in the Aramaic language that means Daddy. It reveals to us the heart and the character of God, that He wants to be intimate and have warm affection for us. Jesus says that we can call on the great God of the universe, Abba Father, Daddy. God is big enough to be the God of heaven and small enough to be my Daddy. Wow. </w:t>
      </w:r>
    </w:p>
    <w:p w14:paraId="5183BC34" w14:textId="77777777" w:rsidR="00423B74" w:rsidRPr="00423B74" w:rsidRDefault="00423B74" w:rsidP="00423B74">
      <w:pPr>
        <w:spacing w:line="276" w:lineRule="auto"/>
        <w:rPr>
          <w:rFonts w:ascii="Calibri" w:hAnsi="Calibri"/>
        </w:rPr>
      </w:pPr>
    </w:p>
    <w:p w14:paraId="45D7F886" w14:textId="77777777" w:rsidR="00423B74" w:rsidRPr="00423B74" w:rsidRDefault="00423B74" w:rsidP="00423B74">
      <w:pPr>
        <w:spacing w:line="276" w:lineRule="auto"/>
        <w:rPr>
          <w:rFonts w:ascii="Calibri" w:hAnsi="Calibri"/>
        </w:rPr>
      </w:pPr>
      <w:r w:rsidRPr="00423B74">
        <w:rPr>
          <w:rFonts w:ascii="Calibri" w:hAnsi="Calibri"/>
        </w:rPr>
        <w:t xml:space="preserve">Elohim is another Hebrew name for God, meaning powerful or strong one. It speaks to the sovereign, creative work of God. Sometimes you just need to know that God is in charge. Isn't it beautiful that God can be Abba, He can be my Daddy, and yet He can be victorious and big and strong and dominant, and powerful all at the same time. </w:t>
      </w:r>
    </w:p>
    <w:p w14:paraId="0965FA29" w14:textId="77777777" w:rsidR="00423B74" w:rsidRPr="00423B74" w:rsidRDefault="00423B74" w:rsidP="00423B74">
      <w:pPr>
        <w:spacing w:line="276" w:lineRule="auto"/>
        <w:rPr>
          <w:rFonts w:ascii="Calibri" w:hAnsi="Calibri"/>
        </w:rPr>
      </w:pPr>
    </w:p>
    <w:p w14:paraId="283AA354" w14:textId="77777777" w:rsidR="00423B74" w:rsidRPr="00423B74" w:rsidRDefault="00423B74" w:rsidP="00423B74">
      <w:pPr>
        <w:spacing w:line="276" w:lineRule="auto"/>
        <w:rPr>
          <w:rFonts w:ascii="Calibri" w:hAnsi="Calibri"/>
        </w:rPr>
      </w:pPr>
      <w:r w:rsidRPr="00423B74">
        <w:rPr>
          <w:rFonts w:ascii="Calibri" w:hAnsi="Calibri"/>
        </w:rPr>
        <w:t xml:space="preserve">He's also called El Shaddai, meaning the </w:t>
      </w:r>
      <w:proofErr w:type="spellStart"/>
      <w:r w:rsidRPr="00423B74">
        <w:rPr>
          <w:rFonts w:ascii="Calibri" w:hAnsi="Calibri"/>
        </w:rPr>
        <w:t>overpowerer</w:t>
      </w:r>
      <w:proofErr w:type="spellEnd"/>
      <w:r w:rsidRPr="00423B74">
        <w:rPr>
          <w:rFonts w:ascii="Calibri" w:hAnsi="Calibri"/>
        </w:rPr>
        <w:t xml:space="preserve">. God will do what He purposes to do. He sustains, </w:t>
      </w:r>
      <w:proofErr w:type="gramStart"/>
      <w:r w:rsidRPr="00423B74">
        <w:rPr>
          <w:rFonts w:ascii="Calibri" w:hAnsi="Calibri"/>
        </w:rPr>
        <w:t>nourishes</w:t>
      </w:r>
      <w:proofErr w:type="gramEnd"/>
      <w:r w:rsidRPr="00423B74">
        <w:rPr>
          <w:rFonts w:ascii="Calibri" w:hAnsi="Calibri"/>
        </w:rPr>
        <w:t xml:space="preserve"> and protects me. He takes me in my weaknesses and makes me strong. </w:t>
      </w:r>
    </w:p>
    <w:p w14:paraId="6C989C56" w14:textId="77777777" w:rsidR="00423B74" w:rsidRPr="00423B74" w:rsidRDefault="00423B74" w:rsidP="00423B74">
      <w:pPr>
        <w:spacing w:line="276" w:lineRule="auto"/>
        <w:rPr>
          <w:rFonts w:ascii="Calibri" w:hAnsi="Calibri"/>
        </w:rPr>
      </w:pPr>
    </w:p>
    <w:p w14:paraId="35B292BE" w14:textId="77777777" w:rsidR="00423B74" w:rsidRPr="00423B74" w:rsidRDefault="00423B74" w:rsidP="00423B74">
      <w:pPr>
        <w:spacing w:line="276" w:lineRule="auto"/>
        <w:rPr>
          <w:rFonts w:ascii="Calibri" w:hAnsi="Calibri"/>
        </w:rPr>
      </w:pPr>
      <w:r w:rsidRPr="00423B74">
        <w:rPr>
          <w:rFonts w:ascii="Calibri" w:hAnsi="Calibri"/>
        </w:rPr>
        <w:t>Jehovah-</w:t>
      </w:r>
      <w:proofErr w:type="spellStart"/>
      <w:r w:rsidRPr="00423B74">
        <w:rPr>
          <w:rFonts w:ascii="Calibri" w:hAnsi="Calibri"/>
        </w:rPr>
        <w:t>nissi</w:t>
      </w:r>
      <w:proofErr w:type="spellEnd"/>
      <w:r w:rsidRPr="00423B74">
        <w:rPr>
          <w:rFonts w:ascii="Calibri" w:hAnsi="Calibri"/>
        </w:rPr>
        <w:t xml:space="preserve">, the Lord is my banner. He's the one who gives me victory in my battles. </w:t>
      </w:r>
    </w:p>
    <w:p w14:paraId="1EB45479" w14:textId="77777777" w:rsidR="00423B74" w:rsidRPr="00423B74" w:rsidRDefault="00423B74" w:rsidP="00423B74">
      <w:pPr>
        <w:spacing w:line="276" w:lineRule="auto"/>
        <w:rPr>
          <w:rFonts w:ascii="Calibri" w:hAnsi="Calibri"/>
        </w:rPr>
      </w:pPr>
    </w:p>
    <w:p w14:paraId="07196A72" w14:textId="77777777" w:rsidR="00423B74" w:rsidRPr="00423B74" w:rsidRDefault="00423B74" w:rsidP="00423B74">
      <w:pPr>
        <w:spacing w:line="276" w:lineRule="auto"/>
        <w:rPr>
          <w:rFonts w:ascii="Calibri" w:hAnsi="Calibri"/>
        </w:rPr>
      </w:pPr>
      <w:r w:rsidRPr="00423B74">
        <w:rPr>
          <w:rFonts w:ascii="Calibri" w:hAnsi="Calibri"/>
        </w:rPr>
        <w:t>Jehovah-shalom, He's the one who gives peace. He points us to peace in times of unrest.</w:t>
      </w:r>
    </w:p>
    <w:p w14:paraId="75154BA3" w14:textId="77777777" w:rsidR="00423B74" w:rsidRPr="00423B74" w:rsidRDefault="00423B74" w:rsidP="00423B74">
      <w:pPr>
        <w:spacing w:line="276" w:lineRule="auto"/>
        <w:rPr>
          <w:rFonts w:ascii="Calibri" w:hAnsi="Calibri"/>
        </w:rPr>
      </w:pPr>
    </w:p>
    <w:p w14:paraId="4D039D35" w14:textId="77777777" w:rsidR="00423B74" w:rsidRPr="00423B74" w:rsidRDefault="00423B74" w:rsidP="00423B74">
      <w:pPr>
        <w:spacing w:line="276" w:lineRule="auto"/>
        <w:rPr>
          <w:rFonts w:ascii="Calibri" w:hAnsi="Calibri"/>
        </w:rPr>
      </w:pPr>
      <w:r w:rsidRPr="00423B74">
        <w:rPr>
          <w:rFonts w:ascii="Calibri" w:hAnsi="Calibri"/>
        </w:rPr>
        <w:t>Jehovah-</w:t>
      </w:r>
      <w:proofErr w:type="spellStart"/>
      <w:r w:rsidRPr="00423B74">
        <w:rPr>
          <w:rFonts w:ascii="Calibri" w:hAnsi="Calibri"/>
        </w:rPr>
        <w:t>rohi</w:t>
      </w:r>
      <w:proofErr w:type="spellEnd"/>
      <w:r w:rsidRPr="00423B74">
        <w:rPr>
          <w:rFonts w:ascii="Calibri" w:hAnsi="Calibri"/>
        </w:rPr>
        <w:t xml:space="preserve">, the Lord is my shepherd. He's the one who cares for me. He's the one that tends to me. He's the one that guides me. He's the one that leads me. </w:t>
      </w:r>
    </w:p>
    <w:p w14:paraId="1EB2D0CC" w14:textId="77777777" w:rsidR="00423B74" w:rsidRPr="00423B74" w:rsidRDefault="00423B74" w:rsidP="00423B74">
      <w:pPr>
        <w:spacing w:line="276" w:lineRule="auto"/>
        <w:rPr>
          <w:rFonts w:ascii="Calibri" w:hAnsi="Calibri"/>
        </w:rPr>
      </w:pPr>
    </w:p>
    <w:p w14:paraId="4D00F415" w14:textId="77777777" w:rsidR="00423B74" w:rsidRPr="00423B74" w:rsidRDefault="00423B74" w:rsidP="00423B74">
      <w:pPr>
        <w:spacing w:line="276" w:lineRule="auto"/>
        <w:rPr>
          <w:rFonts w:ascii="Calibri" w:hAnsi="Calibri"/>
        </w:rPr>
      </w:pPr>
      <w:r w:rsidRPr="00423B74">
        <w:rPr>
          <w:rFonts w:ascii="Calibri" w:hAnsi="Calibri"/>
        </w:rPr>
        <w:t xml:space="preserve">We could go on and on and talk about all the names of God, but the name of the Lord is a strong tower. It’s a refuge. </w:t>
      </w:r>
    </w:p>
    <w:p w14:paraId="38A09887" w14:textId="77777777" w:rsidR="00423B74" w:rsidRPr="00423B74" w:rsidRDefault="00423B74" w:rsidP="00423B74">
      <w:pPr>
        <w:spacing w:line="276" w:lineRule="auto"/>
        <w:rPr>
          <w:rFonts w:ascii="Calibri" w:hAnsi="Calibri"/>
        </w:rPr>
      </w:pPr>
    </w:p>
    <w:p w14:paraId="04085727" w14:textId="77777777" w:rsidR="00423B74" w:rsidRPr="00423B74" w:rsidRDefault="00423B74" w:rsidP="00423B74">
      <w:pPr>
        <w:spacing w:line="276" w:lineRule="auto"/>
        <w:rPr>
          <w:rFonts w:ascii="Calibri" w:hAnsi="Calibri"/>
        </w:rPr>
      </w:pPr>
      <w:r w:rsidRPr="00423B74">
        <w:rPr>
          <w:rFonts w:ascii="Calibri" w:hAnsi="Calibri"/>
        </w:rPr>
        <w:t xml:space="preserve">If we want to smile in the middle of hardship, we need to learn to run where the power and the strength is, and that is the name of the Lord. </w:t>
      </w:r>
    </w:p>
    <w:p w14:paraId="4F041A0E" w14:textId="77777777" w:rsidR="00423B74" w:rsidRPr="00423B74" w:rsidRDefault="00423B74" w:rsidP="00423B74">
      <w:pPr>
        <w:spacing w:line="276" w:lineRule="auto"/>
        <w:rPr>
          <w:rFonts w:ascii="Calibri" w:hAnsi="Calibri"/>
        </w:rPr>
      </w:pPr>
    </w:p>
    <w:p w14:paraId="6B686F56" w14:textId="77777777" w:rsidR="00423B74" w:rsidRPr="00423B74" w:rsidRDefault="00423B74" w:rsidP="00423B74">
      <w:pPr>
        <w:spacing w:line="276" w:lineRule="auto"/>
        <w:rPr>
          <w:rFonts w:ascii="Calibri" w:hAnsi="Calibri"/>
          <w:b/>
          <w:bCs/>
        </w:rPr>
      </w:pPr>
      <w:r w:rsidRPr="00423B74">
        <w:rPr>
          <w:rFonts w:ascii="Calibri" w:hAnsi="Calibri"/>
          <w:b/>
          <w:bCs/>
        </w:rPr>
        <w:t xml:space="preserve">3. God is </w:t>
      </w:r>
      <w:proofErr w:type="gramStart"/>
      <w:r w:rsidRPr="00423B74">
        <w:rPr>
          <w:rFonts w:ascii="Calibri" w:hAnsi="Calibri"/>
          <w:b/>
          <w:bCs/>
        </w:rPr>
        <w:t>really compassionate</w:t>
      </w:r>
      <w:proofErr w:type="gramEnd"/>
      <w:r w:rsidRPr="00423B74">
        <w:rPr>
          <w:rFonts w:ascii="Calibri" w:hAnsi="Calibri"/>
          <w:b/>
          <w:bCs/>
        </w:rPr>
        <w:t>.</w:t>
      </w:r>
    </w:p>
    <w:p w14:paraId="208437CC" w14:textId="77777777" w:rsidR="00423B74" w:rsidRPr="00423B74" w:rsidRDefault="00423B74" w:rsidP="00423B74">
      <w:pPr>
        <w:spacing w:line="276" w:lineRule="auto"/>
        <w:rPr>
          <w:rFonts w:ascii="Calibri" w:hAnsi="Calibri"/>
        </w:rPr>
      </w:pPr>
    </w:p>
    <w:p w14:paraId="0B5D42D6" w14:textId="77777777" w:rsidR="00423B74" w:rsidRPr="00423B74" w:rsidRDefault="00423B74" w:rsidP="00423B74">
      <w:pPr>
        <w:spacing w:line="276" w:lineRule="auto"/>
        <w:rPr>
          <w:rFonts w:ascii="Calibri" w:hAnsi="Calibri"/>
        </w:rPr>
      </w:pPr>
      <w:r w:rsidRPr="00423B74">
        <w:rPr>
          <w:rFonts w:ascii="Calibri" w:hAnsi="Calibri"/>
        </w:rPr>
        <w:t xml:space="preserve">God's strength alone is not necessarily a comfort. It's God's strength and His comfort that really begins to focus our lives during those times that are difficult. </w:t>
      </w:r>
    </w:p>
    <w:p w14:paraId="13D9C84A" w14:textId="77777777" w:rsidR="00423B74" w:rsidRPr="00423B74" w:rsidRDefault="00423B74" w:rsidP="00423B74">
      <w:pPr>
        <w:spacing w:line="276" w:lineRule="auto"/>
        <w:rPr>
          <w:rFonts w:ascii="Calibri" w:hAnsi="Calibri"/>
        </w:rPr>
      </w:pPr>
    </w:p>
    <w:p w14:paraId="24E5695E" w14:textId="77777777" w:rsidR="00423B74" w:rsidRPr="00423B74" w:rsidRDefault="00423B74" w:rsidP="00423B74">
      <w:pPr>
        <w:spacing w:line="276" w:lineRule="auto"/>
        <w:rPr>
          <w:rFonts w:ascii="Calibri" w:hAnsi="Calibri"/>
        </w:rPr>
      </w:pPr>
      <w:r w:rsidRPr="00423B74">
        <w:rPr>
          <w:rFonts w:ascii="Calibri" w:hAnsi="Calibri"/>
        </w:rPr>
        <w:t>“The Lord is good, a stronghold in a day of distress; he cares for those who take refuge in him” (Nahum 1:7).</w:t>
      </w:r>
    </w:p>
    <w:p w14:paraId="1008149E" w14:textId="77777777" w:rsidR="00423B74" w:rsidRPr="00423B74" w:rsidRDefault="00423B74" w:rsidP="00423B74">
      <w:pPr>
        <w:spacing w:line="276" w:lineRule="auto"/>
        <w:rPr>
          <w:rFonts w:ascii="Calibri" w:hAnsi="Calibri"/>
        </w:rPr>
      </w:pPr>
    </w:p>
    <w:p w14:paraId="210BA03B" w14:textId="77777777" w:rsidR="00423B74" w:rsidRPr="00423B74" w:rsidRDefault="00423B74" w:rsidP="00423B74">
      <w:pPr>
        <w:spacing w:line="276" w:lineRule="auto"/>
        <w:rPr>
          <w:rFonts w:ascii="Calibri" w:hAnsi="Calibri"/>
        </w:rPr>
      </w:pPr>
      <w:r w:rsidRPr="00423B74">
        <w:rPr>
          <w:rFonts w:ascii="Calibri" w:hAnsi="Calibri"/>
        </w:rPr>
        <w:t xml:space="preserve">Look at that word “cares.” He cares. It implies God's tender care. Just like a doctor. Have you ever been to the doctor before? Maybe you were sick, or you were injured, and the doctor began to examine you, and they ask a bunch of questions. </w:t>
      </w:r>
    </w:p>
    <w:p w14:paraId="560EBF10" w14:textId="77777777" w:rsidR="00423B74" w:rsidRPr="00423B74" w:rsidRDefault="00423B74" w:rsidP="00423B74">
      <w:pPr>
        <w:spacing w:line="276" w:lineRule="auto"/>
        <w:rPr>
          <w:rFonts w:ascii="Calibri" w:hAnsi="Calibri"/>
        </w:rPr>
      </w:pPr>
    </w:p>
    <w:p w14:paraId="0EC4BB88" w14:textId="7D951417" w:rsidR="00423B74" w:rsidRPr="00423B74" w:rsidRDefault="00423B74" w:rsidP="00423B74">
      <w:pPr>
        <w:spacing w:line="276" w:lineRule="auto"/>
        <w:rPr>
          <w:rFonts w:ascii="Calibri" w:hAnsi="Calibri"/>
        </w:rPr>
      </w:pPr>
      <w:r w:rsidRPr="00423B74">
        <w:rPr>
          <w:rFonts w:ascii="Calibri" w:hAnsi="Calibri"/>
        </w:rPr>
        <w:t xml:space="preserve">I remember when I broke my elbow when I was in high school. The doctor looked at it, he examined it. He wasn’t jerking on it and things like that. He was just asking questions, he was analyzing, he was looking at the bruising, he was putting my fingers in his hand. He was trying to understand. He was trying to care for me. </w:t>
      </w:r>
      <w:r w:rsidR="000B635D">
        <w:rPr>
          <w:rFonts w:ascii="Calibri" w:hAnsi="Calibri"/>
        </w:rPr>
        <w:t>He wanted me to get better.</w:t>
      </w:r>
    </w:p>
    <w:p w14:paraId="2C5B0768" w14:textId="77777777" w:rsidR="00423B74" w:rsidRPr="00423B74" w:rsidRDefault="00423B74" w:rsidP="00423B74">
      <w:pPr>
        <w:spacing w:line="276" w:lineRule="auto"/>
        <w:rPr>
          <w:rFonts w:ascii="Calibri" w:hAnsi="Calibri"/>
        </w:rPr>
      </w:pPr>
    </w:p>
    <w:p w14:paraId="3B37E0B2" w14:textId="21220E60" w:rsidR="00423B74" w:rsidRPr="00423B74" w:rsidRDefault="000B635D" w:rsidP="00423B74">
      <w:pPr>
        <w:spacing w:line="276" w:lineRule="auto"/>
        <w:rPr>
          <w:rFonts w:ascii="Calibri" w:hAnsi="Calibri"/>
        </w:rPr>
      </w:pPr>
      <w:r>
        <w:rPr>
          <w:rFonts w:ascii="Calibri" w:hAnsi="Calibri"/>
        </w:rPr>
        <w:t xml:space="preserve">A few </w:t>
      </w:r>
      <w:r w:rsidR="00423B74" w:rsidRPr="00423B74">
        <w:rPr>
          <w:rFonts w:ascii="Calibri" w:hAnsi="Calibri"/>
        </w:rPr>
        <w:t>weeks ago</w:t>
      </w:r>
      <w:r>
        <w:rPr>
          <w:rFonts w:ascii="Calibri" w:hAnsi="Calibri"/>
        </w:rPr>
        <w:t xml:space="preserve">, </w:t>
      </w:r>
      <w:r w:rsidR="00423B74" w:rsidRPr="00423B74">
        <w:rPr>
          <w:rFonts w:ascii="Calibri" w:hAnsi="Calibri"/>
        </w:rPr>
        <w:t xml:space="preserve">I fell down the stairs at my house. After several days of not feeling </w:t>
      </w:r>
      <w:r>
        <w:rPr>
          <w:rFonts w:ascii="Calibri" w:hAnsi="Calibri"/>
        </w:rPr>
        <w:t>well</w:t>
      </w:r>
      <w:r w:rsidR="00423B74" w:rsidRPr="00423B74">
        <w:rPr>
          <w:rFonts w:ascii="Calibri" w:hAnsi="Calibri"/>
        </w:rPr>
        <w:t xml:space="preserve">, I thought, “I’m going to go to the doctor.” I don't know about you, but I don't enjoy going to the doctor. </w:t>
      </w:r>
      <w:proofErr w:type="spellStart"/>
      <w:r w:rsidR="00423B74" w:rsidRPr="00423B74">
        <w:rPr>
          <w:rFonts w:ascii="Calibri" w:hAnsi="Calibri"/>
        </w:rPr>
        <w:t xml:space="preserve">The </w:t>
      </w:r>
      <w:proofErr w:type="spellEnd"/>
      <w:r w:rsidR="00423B74" w:rsidRPr="00423B74">
        <w:rPr>
          <w:rFonts w:ascii="Calibri" w:hAnsi="Calibri"/>
        </w:rPr>
        <w:t xml:space="preserve">only thing I hate more than going to the doctor is going to the dentist. I really don't like to go to the doctor, so if I go to the </w:t>
      </w:r>
      <w:proofErr w:type="gramStart"/>
      <w:r w:rsidR="00423B74" w:rsidRPr="00423B74">
        <w:rPr>
          <w:rFonts w:ascii="Calibri" w:hAnsi="Calibri"/>
        </w:rPr>
        <w:t>doctor</w:t>
      </w:r>
      <w:proofErr w:type="gramEnd"/>
      <w:r w:rsidR="00423B74" w:rsidRPr="00423B74">
        <w:rPr>
          <w:rFonts w:ascii="Calibri" w:hAnsi="Calibri"/>
        </w:rPr>
        <w:t xml:space="preserve"> it’s really bad. I'm going to the doctor and he's asking me a bunch of questions. At the end of our time, he says, “Ryan, I think that you have some bruised internal organs because of the way that you fell. I think you may have chipped your sacrum.” I was like, “Oh my goodness.” He goes, “But the good news is you don't have to have surgery.” I was like, “Praise the Lord. I don't want to have surgery back there. I mean, I don't want to have surgery anywhere. But I certainly don't want to have surgery there.” I said, “Well, what do you do for these kinds of injuries?” He said, “Just let it get better,” and he gave me some supplements, and told me it was going to be okay. Sometimes going to the doctor will bring </w:t>
      </w:r>
      <w:r w:rsidR="00E661C4">
        <w:rPr>
          <w:rFonts w:ascii="Calibri" w:hAnsi="Calibri"/>
        </w:rPr>
        <w:t xml:space="preserve">you </w:t>
      </w:r>
      <w:r w:rsidR="00423B74" w:rsidRPr="00423B74">
        <w:rPr>
          <w:rFonts w:ascii="Calibri" w:hAnsi="Calibri"/>
        </w:rPr>
        <w:t>peace of mind. I felt like I'm a little pain. He says, “You're going to hurt for a few weeks, but you're going to be okay.” I'm like, “Okay. That's what I need to hear.”</w:t>
      </w:r>
    </w:p>
    <w:p w14:paraId="69B3E42E" w14:textId="77777777" w:rsidR="00423B74" w:rsidRPr="00423B74" w:rsidRDefault="00423B74" w:rsidP="00423B74">
      <w:pPr>
        <w:spacing w:line="276" w:lineRule="auto"/>
        <w:rPr>
          <w:rFonts w:ascii="Calibri" w:hAnsi="Calibri"/>
        </w:rPr>
      </w:pPr>
    </w:p>
    <w:p w14:paraId="3545988C" w14:textId="09B20753" w:rsidR="00423B74" w:rsidRPr="00423B74" w:rsidRDefault="00E661C4" w:rsidP="00423B74">
      <w:pPr>
        <w:spacing w:line="276" w:lineRule="auto"/>
        <w:rPr>
          <w:rFonts w:ascii="Calibri" w:hAnsi="Calibri"/>
        </w:rPr>
      </w:pPr>
      <w:r>
        <w:rPr>
          <w:rFonts w:ascii="Calibri" w:hAnsi="Calibri"/>
        </w:rPr>
        <w:t xml:space="preserve">God is our divine doctor. </w:t>
      </w:r>
      <w:proofErr w:type="gramStart"/>
      <w:r w:rsidR="00423B74" w:rsidRPr="00423B74">
        <w:rPr>
          <w:rFonts w:ascii="Calibri" w:hAnsi="Calibri"/>
        </w:rPr>
        <w:t>Sometimes</w:t>
      </w:r>
      <w:proofErr w:type="gramEnd"/>
      <w:r w:rsidR="00423B74" w:rsidRPr="00423B74">
        <w:rPr>
          <w:rFonts w:ascii="Calibri" w:hAnsi="Calibri"/>
        </w:rPr>
        <w:t xml:space="preserve"> when we talk to God, it brings peace of mind. Sometimes when we talk to God, it brings a sense of security. Sometimes when the word of God takes root into our life, it helps us to see a path forward to healing and to strength. </w:t>
      </w:r>
    </w:p>
    <w:p w14:paraId="49F9F28C" w14:textId="77777777" w:rsidR="00423B74" w:rsidRPr="00423B74" w:rsidRDefault="00423B74" w:rsidP="00423B74">
      <w:pPr>
        <w:spacing w:line="276" w:lineRule="auto"/>
        <w:rPr>
          <w:rFonts w:ascii="Calibri" w:hAnsi="Calibri"/>
        </w:rPr>
      </w:pPr>
    </w:p>
    <w:p w14:paraId="14DACDD6" w14:textId="77777777" w:rsidR="00423B74" w:rsidRPr="00423B74" w:rsidRDefault="00423B74" w:rsidP="00423B74">
      <w:pPr>
        <w:spacing w:line="276" w:lineRule="auto"/>
        <w:rPr>
          <w:rFonts w:ascii="Calibri" w:hAnsi="Calibri"/>
        </w:rPr>
      </w:pPr>
      <w:r w:rsidRPr="00423B74">
        <w:rPr>
          <w:rFonts w:ascii="Calibri" w:hAnsi="Calibri"/>
        </w:rPr>
        <w:t xml:space="preserve">I think all of that is what's implied here in Nahum 1:7 when he says, “He cares for those who take refuge in him.” He's caring for us. He's looking at us. He’s helping us. He's aiding us. Just as a </w:t>
      </w:r>
      <w:proofErr w:type="gramStart"/>
      <w:r w:rsidRPr="00423B74">
        <w:rPr>
          <w:rFonts w:ascii="Calibri" w:hAnsi="Calibri"/>
        </w:rPr>
        <w:t>doctor cares</w:t>
      </w:r>
      <w:proofErr w:type="gramEnd"/>
      <w:r w:rsidRPr="00423B74">
        <w:rPr>
          <w:rFonts w:ascii="Calibri" w:hAnsi="Calibri"/>
        </w:rPr>
        <w:t xml:space="preserve"> for that patient. God is </w:t>
      </w:r>
      <w:proofErr w:type="gramStart"/>
      <w:r w:rsidRPr="00423B74">
        <w:rPr>
          <w:rFonts w:ascii="Calibri" w:hAnsi="Calibri"/>
        </w:rPr>
        <w:t>really compassionate</w:t>
      </w:r>
      <w:proofErr w:type="gramEnd"/>
      <w:r w:rsidRPr="00423B74">
        <w:rPr>
          <w:rFonts w:ascii="Calibri" w:hAnsi="Calibri"/>
        </w:rPr>
        <w:t xml:space="preserve">. </w:t>
      </w:r>
    </w:p>
    <w:p w14:paraId="29175094" w14:textId="77777777" w:rsidR="00423B74" w:rsidRPr="00423B74" w:rsidRDefault="00423B74" w:rsidP="00423B74">
      <w:pPr>
        <w:spacing w:line="276" w:lineRule="auto"/>
        <w:rPr>
          <w:rFonts w:ascii="Calibri" w:hAnsi="Calibri"/>
        </w:rPr>
      </w:pPr>
    </w:p>
    <w:p w14:paraId="7E7AFC54" w14:textId="74AA8BBF" w:rsidR="00423B74" w:rsidRPr="00423B74" w:rsidRDefault="00423B74" w:rsidP="00423B74">
      <w:pPr>
        <w:spacing w:line="276" w:lineRule="auto"/>
        <w:rPr>
          <w:rFonts w:ascii="Calibri" w:hAnsi="Calibri"/>
        </w:rPr>
      </w:pPr>
      <w:r w:rsidRPr="00423B74">
        <w:rPr>
          <w:rFonts w:ascii="Calibri" w:hAnsi="Calibri"/>
        </w:rPr>
        <w:t xml:space="preserve">Now, God's compassion, I think, can perhaps be seen best in Psalm 23. Let me hit a couple of highlights from Psalm 23 that I think relate to this. </w:t>
      </w:r>
    </w:p>
    <w:p w14:paraId="4F2F160E" w14:textId="77777777" w:rsidR="00423B74" w:rsidRPr="00423B74" w:rsidRDefault="00423B74" w:rsidP="00423B74">
      <w:pPr>
        <w:spacing w:line="276" w:lineRule="auto"/>
        <w:rPr>
          <w:rFonts w:ascii="Calibri" w:hAnsi="Calibri"/>
        </w:rPr>
      </w:pPr>
    </w:p>
    <w:p w14:paraId="5C6DF485" w14:textId="77777777" w:rsidR="00423B74" w:rsidRPr="00423B74" w:rsidRDefault="00423B74" w:rsidP="00423B74">
      <w:pPr>
        <w:spacing w:line="276" w:lineRule="auto"/>
        <w:rPr>
          <w:rFonts w:ascii="Calibri" w:hAnsi="Calibri"/>
        </w:rPr>
      </w:pPr>
      <w:r w:rsidRPr="00423B74">
        <w:rPr>
          <w:rFonts w:ascii="Calibri" w:hAnsi="Calibri"/>
        </w:rPr>
        <w:t xml:space="preserve">One is that God is the one who meets my spiritual needs. </w:t>
      </w:r>
    </w:p>
    <w:p w14:paraId="014A7F91" w14:textId="77777777" w:rsidR="00423B74" w:rsidRPr="00423B74" w:rsidRDefault="00423B74" w:rsidP="00423B74">
      <w:pPr>
        <w:spacing w:line="276" w:lineRule="auto"/>
        <w:rPr>
          <w:rFonts w:ascii="Calibri" w:hAnsi="Calibri"/>
        </w:rPr>
      </w:pPr>
    </w:p>
    <w:p w14:paraId="220C8AB6" w14:textId="77777777" w:rsidR="00423B74" w:rsidRPr="00423B74" w:rsidRDefault="00423B74" w:rsidP="00423B74">
      <w:pPr>
        <w:spacing w:line="276" w:lineRule="auto"/>
        <w:rPr>
          <w:rFonts w:ascii="Calibri" w:hAnsi="Calibri"/>
        </w:rPr>
      </w:pPr>
      <w:r w:rsidRPr="00423B74">
        <w:rPr>
          <w:rFonts w:ascii="Calibri" w:hAnsi="Calibri"/>
        </w:rPr>
        <w:t>“The Lord is my shepherd, I lack nothing. He makes me lie down in green pastures, he leads me beside quiet waters, he refreshes my soul” (Psalm 23:1-3).</w:t>
      </w:r>
    </w:p>
    <w:p w14:paraId="563221F6" w14:textId="77777777" w:rsidR="00423B74" w:rsidRPr="00423B74" w:rsidRDefault="00423B74" w:rsidP="00423B74">
      <w:pPr>
        <w:spacing w:line="276" w:lineRule="auto"/>
        <w:rPr>
          <w:rFonts w:ascii="Calibri" w:hAnsi="Calibri"/>
        </w:rPr>
      </w:pPr>
    </w:p>
    <w:p w14:paraId="5C4DC866" w14:textId="77777777" w:rsidR="00423B74" w:rsidRPr="00423B74" w:rsidRDefault="00423B74" w:rsidP="00423B74">
      <w:pPr>
        <w:spacing w:line="276" w:lineRule="auto"/>
        <w:rPr>
          <w:rFonts w:ascii="Calibri" w:hAnsi="Calibri"/>
        </w:rPr>
      </w:pPr>
      <w:r w:rsidRPr="00423B74">
        <w:rPr>
          <w:rFonts w:ascii="Calibri" w:hAnsi="Calibri"/>
        </w:rPr>
        <w:lastRenderedPageBreak/>
        <w:t xml:space="preserve">That’s your spiritual needs. You have a physical self, but you have a spiritual self. The need to be loved, and the need to be forgiven, and the need to have purpose, these are all spiritual needs, and the Shepherd, God, is the one who is showing compassion, and He's the one that's guiding us and leading us and taking care of us. I think this is what Nahum is describing to us. </w:t>
      </w:r>
    </w:p>
    <w:p w14:paraId="2F0DD41C" w14:textId="77777777" w:rsidR="00423B74" w:rsidRPr="00423B74" w:rsidRDefault="00423B74" w:rsidP="00423B74">
      <w:pPr>
        <w:spacing w:line="276" w:lineRule="auto"/>
        <w:rPr>
          <w:rFonts w:ascii="Calibri" w:hAnsi="Calibri"/>
        </w:rPr>
      </w:pPr>
    </w:p>
    <w:p w14:paraId="408F14F5" w14:textId="77777777" w:rsidR="00423B74" w:rsidRPr="00423B74" w:rsidRDefault="00423B74" w:rsidP="00423B74">
      <w:pPr>
        <w:spacing w:line="276" w:lineRule="auto"/>
        <w:rPr>
          <w:rFonts w:ascii="Calibri" w:hAnsi="Calibri"/>
        </w:rPr>
      </w:pPr>
      <w:r w:rsidRPr="00423B74">
        <w:rPr>
          <w:rFonts w:ascii="Calibri" w:hAnsi="Calibri"/>
        </w:rPr>
        <w:t xml:space="preserve">We also have some physical needs. </w:t>
      </w:r>
    </w:p>
    <w:p w14:paraId="4C23CC3A" w14:textId="77777777" w:rsidR="00423B74" w:rsidRPr="00423B74" w:rsidRDefault="00423B74" w:rsidP="00423B74">
      <w:pPr>
        <w:spacing w:line="276" w:lineRule="auto"/>
        <w:rPr>
          <w:rFonts w:ascii="Calibri" w:hAnsi="Calibri"/>
        </w:rPr>
      </w:pPr>
    </w:p>
    <w:p w14:paraId="145EA304" w14:textId="77777777" w:rsidR="00423B74" w:rsidRPr="00423B74" w:rsidRDefault="00423B74" w:rsidP="00423B74">
      <w:pPr>
        <w:spacing w:line="276" w:lineRule="auto"/>
        <w:rPr>
          <w:rFonts w:ascii="Calibri" w:hAnsi="Calibri"/>
        </w:rPr>
      </w:pPr>
      <w:r w:rsidRPr="00423B74">
        <w:rPr>
          <w:rFonts w:ascii="Calibri" w:hAnsi="Calibri"/>
        </w:rPr>
        <w:t>“You prepare a table before me in the presence of my enemies. You anoint my head with oil; my cup overflows” (Psalms 23:5).</w:t>
      </w:r>
    </w:p>
    <w:p w14:paraId="0DA0910B" w14:textId="77777777" w:rsidR="00423B74" w:rsidRPr="00423B74" w:rsidRDefault="00423B74" w:rsidP="00423B74">
      <w:pPr>
        <w:spacing w:line="276" w:lineRule="auto"/>
        <w:rPr>
          <w:rFonts w:ascii="Calibri" w:hAnsi="Calibri"/>
        </w:rPr>
      </w:pPr>
    </w:p>
    <w:p w14:paraId="63E91C80" w14:textId="77777777" w:rsidR="00423B74" w:rsidRPr="00423B74" w:rsidRDefault="00423B74" w:rsidP="00423B74">
      <w:pPr>
        <w:spacing w:line="276" w:lineRule="auto"/>
        <w:rPr>
          <w:rFonts w:ascii="Calibri" w:hAnsi="Calibri"/>
        </w:rPr>
      </w:pPr>
      <w:r w:rsidRPr="00423B74">
        <w:rPr>
          <w:rFonts w:ascii="Calibri" w:hAnsi="Calibri"/>
        </w:rPr>
        <w:t xml:space="preserve">That’s physical needs. Sheep </w:t>
      </w:r>
      <w:proofErr w:type="gramStart"/>
      <w:r w:rsidRPr="00423B74">
        <w:rPr>
          <w:rFonts w:ascii="Calibri" w:hAnsi="Calibri"/>
        </w:rPr>
        <w:t>have to</w:t>
      </w:r>
      <w:proofErr w:type="gramEnd"/>
      <w:r w:rsidRPr="00423B74">
        <w:rPr>
          <w:rFonts w:ascii="Calibri" w:hAnsi="Calibri"/>
        </w:rPr>
        <w:t xml:space="preserve"> eat. The role of the shepherd is to find a place where the sheep can be calm, can sit down, and where they can feast, where they can have physical sustenance. </w:t>
      </w:r>
    </w:p>
    <w:p w14:paraId="00F73B9C" w14:textId="77777777" w:rsidR="00423B74" w:rsidRPr="00423B74" w:rsidRDefault="00423B74" w:rsidP="00423B74">
      <w:pPr>
        <w:spacing w:line="276" w:lineRule="auto"/>
        <w:rPr>
          <w:rFonts w:ascii="Calibri" w:hAnsi="Calibri"/>
        </w:rPr>
      </w:pPr>
    </w:p>
    <w:p w14:paraId="27B692BC" w14:textId="77777777" w:rsidR="00423B74" w:rsidRPr="00423B74" w:rsidRDefault="00423B74" w:rsidP="00423B74">
      <w:pPr>
        <w:spacing w:line="276" w:lineRule="auto"/>
        <w:rPr>
          <w:rFonts w:ascii="Calibri" w:hAnsi="Calibri"/>
        </w:rPr>
      </w:pPr>
      <w:r w:rsidRPr="00423B74">
        <w:rPr>
          <w:rFonts w:ascii="Calibri" w:hAnsi="Calibri"/>
        </w:rPr>
        <w:t>It says, “You anoint my head with oil, my cup overflows.” This is talking about food and medicine. Oil was used to pour onto the head of the sheep to keep the nose flies out. More sheep die of nose flies than they do of predators. Nose flies would fly up into the nostrils of the sheep, they would lay their eggs, and it would literally drive sheep crazy. They would jump off cliffs, they would bang their heads against trees. They would do anything to get rid of the nose flies. Well, what the shepherd does is he pours oil on the head so that the nose flies can't begin to take over and infest the body of the sheep. This is physical care. God is the one who is taking care of your physical needs.</w:t>
      </w:r>
    </w:p>
    <w:p w14:paraId="2227FF94" w14:textId="77777777" w:rsidR="00423B74" w:rsidRPr="00423B74" w:rsidRDefault="00423B74" w:rsidP="00423B74">
      <w:pPr>
        <w:spacing w:line="276" w:lineRule="auto"/>
        <w:rPr>
          <w:rFonts w:ascii="Calibri" w:hAnsi="Calibri"/>
        </w:rPr>
      </w:pPr>
    </w:p>
    <w:p w14:paraId="7384A877" w14:textId="77777777" w:rsidR="00423B74" w:rsidRPr="00423B74" w:rsidRDefault="00423B74" w:rsidP="00423B74">
      <w:pPr>
        <w:spacing w:line="276" w:lineRule="auto"/>
        <w:rPr>
          <w:rFonts w:ascii="Calibri" w:hAnsi="Calibri"/>
        </w:rPr>
      </w:pPr>
      <w:r w:rsidRPr="00423B74">
        <w:rPr>
          <w:rFonts w:ascii="Calibri" w:hAnsi="Calibri"/>
        </w:rPr>
        <w:t xml:space="preserve">He also meets our emotional needs. </w:t>
      </w:r>
    </w:p>
    <w:p w14:paraId="433FE1AB" w14:textId="77777777" w:rsidR="00423B74" w:rsidRPr="00423B74" w:rsidRDefault="00423B74" w:rsidP="00423B74">
      <w:pPr>
        <w:spacing w:line="276" w:lineRule="auto"/>
        <w:rPr>
          <w:rFonts w:ascii="Calibri" w:hAnsi="Calibri"/>
        </w:rPr>
      </w:pPr>
    </w:p>
    <w:p w14:paraId="04C125BB" w14:textId="77777777" w:rsidR="00423B74" w:rsidRPr="00423B74" w:rsidRDefault="00423B74" w:rsidP="00423B74">
      <w:pPr>
        <w:spacing w:line="276" w:lineRule="auto"/>
        <w:rPr>
          <w:rFonts w:ascii="Calibri" w:hAnsi="Calibri"/>
        </w:rPr>
      </w:pPr>
      <w:r w:rsidRPr="00423B74">
        <w:rPr>
          <w:rFonts w:ascii="Calibri" w:hAnsi="Calibri"/>
        </w:rPr>
        <w:t>“Even when I walk through the darkest valley, I will not be afraid, for you are close beside me.  Your rod and your staff will protect and comfort me” (Psalm 23:4).</w:t>
      </w:r>
    </w:p>
    <w:p w14:paraId="00D12ACA" w14:textId="77777777" w:rsidR="00423B74" w:rsidRPr="00423B74" w:rsidRDefault="00423B74" w:rsidP="00423B74">
      <w:pPr>
        <w:spacing w:line="276" w:lineRule="auto"/>
        <w:rPr>
          <w:rFonts w:ascii="Calibri" w:hAnsi="Calibri"/>
        </w:rPr>
      </w:pPr>
    </w:p>
    <w:p w14:paraId="73632F2B" w14:textId="77777777" w:rsidR="00423B74" w:rsidRPr="00423B74" w:rsidRDefault="00423B74" w:rsidP="00423B74">
      <w:pPr>
        <w:spacing w:line="276" w:lineRule="auto"/>
        <w:rPr>
          <w:rFonts w:ascii="Calibri" w:hAnsi="Calibri"/>
        </w:rPr>
      </w:pPr>
      <w:r w:rsidRPr="00423B74">
        <w:rPr>
          <w:rFonts w:ascii="Calibri" w:hAnsi="Calibri"/>
        </w:rPr>
        <w:t>That’s talking about fear. That's your emotion. We have an emotional need.</w:t>
      </w:r>
    </w:p>
    <w:p w14:paraId="3F156FC5" w14:textId="77777777" w:rsidR="00423B74" w:rsidRPr="00423B74" w:rsidRDefault="00423B74" w:rsidP="00423B74">
      <w:pPr>
        <w:spacing w:line="276" w:lineRule="auto"/>
        <w:rPr>
          <w:rFonts w:ascii="Calibri" w:hAnsi="Calibri"/>
        </w:rPr>
      </w:pPr>
    </w:p>
    <w:p w14:paraId="346DB434" w14:textId="77777777" w:rsidR="00423B74" w:rsidRPr="00423B74" w:rsidRDefault="00423B74" w:rsidP="00423B74">
      <w:pPr>
        <w:spacing w:line="276" w:lineRule="auto"/>
        <w:rPr>
          <w:rFonts w:ascii="Calibri" w:hAnsi="Calibri"/>
        </w:rPr>
      </w:pPr>
      <w:r w:rsidRPr="00423B74">
        <w:rPr>
          <w:rFonts w:ascii="Calibri" w:hAnsi="Calibri"/>
        </w:rPr>
        <w:t xml:space="preserve">God is the one who's meeting </w:t>
      </w:r>
      <w:proofErr w:type="gramStart"/>
      <w:r w:rsidRPr="00423B74">
        <w:rPr>
          <w:rFonts w:ascii="Calibri" w:hAnsi="Calibri"/>
        </w:rPr>
        <w:t>all of</w:t>
      </w:r>
      <w:proofErr w:type="gramEnd"/>
      <w:r w:rsidRPr="00423B74">
        <w:rPr>
          <w:rFonts w:ascii="Calibri" w:hAnsi="Calibri"/>
        </w:rPr>
        <w:t xml:space="preserve"> our needs. He's compassionate. He knows what your needs are. By the way, God knows your needs </w:t>
      </w:r>
      <w:proofErr w:type="gramStart"/>
      <w:r w:rsidRPr="00423B74">
        <w:rPr>
          <w:rFonts w:ascii="Calibri" w:hAnsi="Calibri"/>
        </w:rPr>
        <w:t>before</w:t>
      </w:r>
      <w:proofErr w:type="gramEnd"/>
      <w:r w:rsidRPr="00423B74">
        <w:rPr>
          <w:rFonts w:ascii="Calibri" w:hAnsi="Calibri"/>
        </w:rPr>
        <w:t xml:space="preserve"> and He knows them better than you do. He wants to meet </w:t>
      </w:r>
      <w:proofErr w:type="gramStart"/>
      <w:r w:rsidRPr="00423B74">
        <w:rPr>
          <w:rFonts w:ascii="Calibri" w:hAnsi="Calibri"/>
        </w:rPr>
        <w:t>all of</w:t>
      </w:r>
      <w:proofErr w:type="gramEnd"/>
      <w:r w:rsidRPr="00423B74">
        <w:rPr>
          <w:rFonts w:ascii="Calibri" w:hAnsi="Calibri"/>
        </w:rPr>
        <w:t xml:space="preserve"> your needs. </w:t>
      </w:r>
    </w:p>
    <w:p w14:paraId="6FA70E59" w14:textId="77777777" w:rsidR="00423B74" w:rsidRPr="00423B74" w:rsidRDefault="00423B74" w:rsidP="00423B74">
      <w:pPr>
        <w:spacing w:line="276" w:lineRule="auto"/>
        <w:rPr>
          <w:rFonts w:ascii="Calibri" w:hAnsi="Calibri"/>
        </w:rPr>
      </w:pPr>
    </w:p>
    <w:p w14:paraId="76DE55E7" w14:textId="77777777" w:rsidR="00423B74" w:rsidRPr="00423B74" w:rsidRDefault="00423B74" w:rsidP="00423B74">
      <w:pPr>
        <w:spacing w:line="276" w:lineRule="auto"/>
        <w:rPr>
          <w:rFonts w:ascii="Calibri" w:hAnsi="Calibri"/>
        </w:rPr>
      </w:pPr>
      <w:r w:rsidRPr="00423B74">
        <w:rPr>
          <w:rFonts w:ascii="Calibri" w:hAnsi="Calibri"/>
        </w:rPr>
        <w:t xml:space="preserve">That's why we can smile today. We can smile today because God is </w:t>
      </w:r>
      <w:proofErr w:type="gramStart"/>
      <w:r w:rsidRPr="00423B74">
        <w:rPr>
          <w:rFonts w:ascii="Calibri" w:hAnsi="Calibri"/>
        </w:rPr>
        <w:t>really good</w:t>
      </w:r>
      <w:proofErr w:type="gramEnd"/>
      <w:r w:rsidRPr="00423B74">
        <w:rPr>
          <w:rFonts w:ascii="Calibri" w:hAnsi="Calibri"/>
        </w:rPr>
        <w:t xml:space="preserve">, God is really strong, God is really compassionate. That's why we have a lot of reasons to smile. </w:t>
      </w:r>
    </w:p>
    <w:p w14:paraId="4A927C93" w14:textId="77777777" w:rsidR="00423B74" w:rsidRPr="00423B74" w:rsidRDefault="00423B74" w:rsidP="00423B74">
      <w:pPr>
        <w:spacing w:line="276" w:lineRule="auto"/>
        <w:rPr>
          <w:rFonts w:ascii="Calibri" w:hAnsi="Calibri"/>
        </w:rPr>
      </w:pPr>
    </w:p>
    <w:p w14:paraId="587E0ECD" w14:textId="1E0934AC" w:rsidR="00423B74" w:rsidRPr="00423B74" w:rsidRDefault="00423B74" w:rsidP="00423B74">
      <w:pPr>
        <w:spacing w:line="276" w:lineRule="auto"/>
        <w:rPr>
          <w:rFonts w:ascii="Calibri" w:hAnsi="Calibri"/>
          <w:sz w:val="28"/>
          <w:szCs w:val="28"/>
        </w:rPr>
      </w:pPr>
      <w:r w:rsidRPr="00423B74">
        <w:rPr>
          <w:rFonts w:ascii="Calibri" w:hAnsi="Calibri"/>
        </w:rPr>
        <w:br w:type="page"/>
      </w:r>
      <w:r w:rsidRPr="00423B74">
        <w:rPr>
          <w:rFonts w:ascii="Calibri" w:hAnsi="Calibri"/>
          <w:b/>
          <w:bCs/>
          <w:sz w:val="28"/>
          <w:szCs w:val="28"/>
          <w:u w:val="single"/>
        </w:rPr>
        <w:lastRenderedPageBreak/>
        <w:t>OUTLINE</w:t>
      </w:r>
    </w:p>
    <w:p w14:paraId="770AB233" w14:textId="77777777" w:rsidR="00423B74" w:rsidRPr="00423B74" w:rsidRDefault="00423B74" w:rsidP="00423B74">
      <w:pPr>
        <w:spacing w:line="276" w:lineRule="auto"/>
        <w:rPr>
          <w:rFonts w:ascii="Calibri" w:hAnsi="Calibri"/>
        </w:rPr>
      </w:pPr>
    </w:p>
    <w:p w14:paraId="706345A9" w14:textId="77777777" w:rsidR="00423B74" w:rsidRPr="00423B74" w:rsidRDefault="00423B74" w:rsidP="00423B74">
      <w:pPr>
        <w:spacing w:line="276" w:lineRule="auto"/>
        <w:rPr>
          <w:rFonts w:ascii="Calibri" w:hAnsi="Calibri"/>
        </w:rPr>
      </w:pPr>
      <w:r w:rsidRPr="00423B74">
        <w:rPr>
          <w:rFonts w:ascii="Calibri" w:hAnsi="Calibri"/>
        </w:rPr>
        <w:t>The Lord is good, a stronghold in a day of distress; he cares for those who take refuge in him. Nahum 1:7 (CSB)</w:t>
      </w:r>
    </w:p>
    <w:p w14:paraId="2B745D68" w14:textId="77777777" w:rsidR="00423B74" w:rsidRPr="00423B74" w:rsidRDefault="00423B74" w:rsidP="00423B74">
      <w:pPr>
        <w:spacing w:line="276" w:lineRule="auto"/>
        <w:rPr>
          <w:rFonts w:ascii="Calibri" w:hAnsi="Calibri"/>
        </w:rPr>
      </w:pPr>
    </w:p>
    <w:p w14:paraId="2A301FBF" w14:textId="4DC0082F" w:rsidR="00423B74" w:rsidRPr="00423B74" w:rsidRDefault="00423B74" w:rsidP="00423B74">
      <w:pPr>
        <w:spacing w:line="276" w:lineRule="auto"/>
        <w:rPr>
          <w:rFonts w:ascii="Calibri" w:hAnsi="Calibri"/>
          <w:b/>
          <w:bCs/>
        </w:rPr>
      </w:pPr>
      <w:r w:rsidRPr="00423B74">
        <w:rPr>
          <w:rFonts w:ascii="Calibri" w:hAnsi="Calibri"/>
          <w:b/>
          <w:bCs/>
        </w:rPr>
        <w:t>1. God is Really Good</w:t>
      </w:r>
      <w:r w:rsidR="00AA4096">
        <w:rPr>
          <w:rFonts w:ascii="Calibri" w:hAnsi="Calibri"/>
          <w:b/>
          <w:bCs/>
        </w:rPr>
        <w:t>.</w:t>
      </w:r>
    </w:p>
    <w:p w14:paraId="133EA85F" w14:textId="77777777" w:rsidR="00423B74" w:rsidRPr="00423B74" w:rsidRDefault="00423B74" w:rsidP="00423B74">
      <w:pPr>
        <w:spacing w:line="276" w:lineRule="auto"/>
        <w:rPr>
          <w:rFonts w:ascii="Calibri" w:hAnsi="Calibri"/>
        </w:rPr>
      </w:pPr>
    </w:p>
    <w:p w14:paraId="65CE1103" w14:textId="77777777" w:rsidR="00423B74" w:rsidRPr="00423B74" w:rsidRDefault="00423B74" w:rsidP="00423B74">
      <w:pPr>
        <w:spacing w:line="276" w:lineRule="auto"/>
        <w:rPr>
          <w:rFonts w:ascii="Calibri" w:hAnsi="Calibri"/>
        </w:rPr>
      </w:pPr>
      <w:r w:rsidRPr="00423B74">
        <w:rPr>
          <w:rFonts w:ascii="Calibri" w:hAnsi="Calibri"/>
        </w:rPr>
        <w:t>The Lord is good, a stronghold in a day of distress; he cares for those who take refuge in him. Nahum 1:7 (CSB)</w:t>
      </w:r>
    </w:p>
    <w:p w14:paraId="2D6F8B63" w14:textId="77777777" w:rsidR="00423B74" w:rsidRPr="00423B74" w:rsidRDefault="00423B74" w:rsidP="00423B74">
      <w:pPr>
        <w:spacing w:line="276" w:lineRule="auto"/>
        <w:rPr>
          <w:rFonts w:ascii="Calibri" w:hAnsi="Calibri"/>
        </w:rPr>
      </w:pPr>
    </w:p>
    <w:p w14:paraId="2B433300" w14:textId="77777777" w:rsidR="00423B74" w:rsidRPr="00423B74" w:rsidRDefault="00423B74" w:rsidP="00423B74">
      <w:pPr>
        <w:spacing w:line="276" w:lineRule="auto"/>
        <w:rPr>
          <w:rFonts w:ascii="Calibri" w:hAnsi="Calibri"/>
        </w:rPr>
      </w:pPr>
      <w:r w:rsidRPr="00423B74">
        <w:rPr>
          <w:rFonts w:ascii="Calibri" w:hAnsi="Calibri"/>
        </w:rPr>
        <w:t>I would have despaired had I not believed that I would see the goodness of the Lord. Psalm 27:13 (AMP)</w:t>
      </w:r>
    </w:p>
    <w:p w14:paraId="4C085F44" w14:textId="77777777" w:rsidR="00423B74" w:rsidRPr="00423B74" w:rsidRDefault="00423B74" w:rsidP="00423B74">
      <w:pPr>
        <w:spacing w:line="276" w:lineRule="auto"/>
        <w:rPr>
          <w:rFonts w:ascii="Calibri" w:hAnsi="Calibri"/>
        </w:rPr>
      </w:pPr>
    </w:p>
    <w:p w14:paraId="783B8C7D" w14:textId="77777777" w:rsidR="00423B74" w:rsidRPr="00423B74" w:rsidRDefault="00423B74" w:rsidP="00423B74">
      <w:pPr>
        <w:spacing w:line="276" w:lineRule="auto"/>
        <w:rPr>
          <w:rFonts w:ascii="Calibri" w:hAnsi="Calibri"/>
        </w:rPr>
      </w:pPr>
      <w:r w:rsidRPr="00423B74">
        <w:rPr>
          <w:rFonts w:ascii="Calibri" w:hAnsi="Calibri"/>
        </w:rPr>
        <w:t>Wait for the Lord; be strong, and let your heart be courageous. Wait for the Lord. Psalm 27:14 (CSB)</w:t>
      </w:r>
    </w:p>
    <w:p w14:paraId="1F89A0FB" w14:textId="77777777" w:rsidR="00423B74" w:rsidRPr="00423B74" w:rsidRDefault="00423B74" w:rsidP="00423B74">
      <w:pPr>
        <w:spacing w:line="276" w:lineRule="auto"/>
        <w:rPr>
          <w:rFonts w:ascii="Calibri" w:hAnsi="Calibri"/>
        </w:rPr>
      </w:pPr>
    </w:p>
    <w:p w14:paraId="7DF1838A" w14:textId="5B06DF32" w:rsidR="00423B74" w:rsidRPr="00423B74" w:rsidRDefault="00423B74" w:rsidP="00423B74">
      <w:pPr>
        <w:spacing w:line="276" w:lineRule="auto"/>
        <w:rPr>
          <w:rFonts w:ascii="Calibri" w:hAnsi="Calibri"/>
          <w:b/>
          <w:bCs/>
        </w:rPr>
      </w:pPr>
      <w:r w:rsidRPr="00423B74">
        <w:rPr>
          <w:rFonts w:ascii="Calibri" w:hAnsi="Calibri"/>
          <w:b/>
          <w:bCs/>
        </w:rPr>
        <w:t>2. God is Really Strong</w:t>
      </w:r>
      <w:r w:rsidR="00AA4096">
        <w:rPr>
          <w:rFonts w:ascii="Calibri" w:hAnsi="Calibri"/>
          <w:b/>
          <w:bCs/>
        </w:rPr>
        <w:t>.</w:t>
      </w:r>
    </w:p>
    <w:p w14:paraId="3550347A" w14:textId="77777777" w:rsidR="00423B74" w:rsidRPr="00423B74" w:rsidRDefault="00423B74" w:rsidP="00423B74">
      <w:pPr>
        <w:spacing w:line="276" w:lineRule="auto"/>
        <w:rPr>
          <w:rFonts w:ascii="Calibri" w:hAnsi="Calibri"/>
        </w:rPr>
      </w:pPr>
    </w:p>
    <w:p w14:paraId="60FA0329" w14:textId="77777777" w:rsidR="00423B74" w:rsidRPr="00423B74" w:rsidRDefault="00423B74" w:rsidP="00423B74">
      <w:pPr>
        <w:spacing w:line="276" w:lineRule="auto"/>
        <w:rPr>
          <w:rFonts w:ascii="Calibri" w:hAnsi="Calibri"/>
        </w:rPr>
      </w:pPr>
      <w:r w:rsidRPr="00423B74">
        <w:rPr>
          <w:rFonts w:ascii="Calibri" w:hAnsi="Calibri"/>
        </w:rPr>
        <w:t>The Lord is good, a stronghold in a day of distress; he cares for those who take refuge in him. Nahum 1:7 (CSB)</w:t>
      </w:r>
    </w:p>
    <w:p w14:paraId="725829BD" w14:textId="77777777" w:rsidR="00423B74" w:rsidRPr="00423B74" w:rsidRDefault="00423B74" w:rsidP="00423B74">
      <w:pPr>
        <w:spacing w:line="276" w:lineRule="auto"/>
        <w:rPr>
          <w:rFonts w:ascii="Calibri" w:hAnsi="Calibri"/>
        </w:rPr>
      </w:pPr>
    </w:p>
    <w:p w14:paraId="3B461C70" w14:textId="77777777" w:rsidR="00423B74" w:rsidRPr="00423B74" w:rsidRDefault="00423B74" w:rsidP="00423B74">
      <w:pPr>
        <w:spacing w:line="276" w:lineRule="auto"/>
        <w:rPr>
          <w:rFonts w:ascii="Calibri" w:hAnsi="Calibri"/>
        </w:rPr>
      </w:pPr>
      <w:r w:rsidRPr="00423B74">
        <w:rPr>
          <w:rFonts w:ascii="Calibri" w:hAnsi="Calibri"/>
        </w:rPr>
        <w:t>He will wipe away every tear from their eyes. Death will be no more; grief, crying, and pain will be no more, because the previous things have passed away. Revelation 21:4 (CSB)</w:t>
      </w:r>
    </w:p>
    <w:p w14:paraId="0BBDDA5E" w14:textId="77777777" w:rsidR="00423B74" w:rsidRPr="00423B74" w:rsidRDefault="00423B74" w:rsidP="00423B74">
      <w:pPr>
        <w:spacing w:line="276" w:lineRule="auto"/>
        <w:rPr>
          <w:rFonts w:ascii="Calibri" w:hAnsi="Calibri"/>
        </w:rPr>
      </w:pPr>
    </w:p>
    <w:p w14:paraId="0D6F0E49" w14:textId="77777777" w:rsidR="00423B74" w:rsidRPr="00423B74" w:rsidRDefault="00423B74" w:rsidP="00423B74">
      <w:pPr>
        <w:spacing w:line="276" w:lineRule="auto"/>
        <w:rPr>
          <w:rFonts w:ascii="Calibri" w:hAnsi="Calibri"/>
        </w:rPr>
      </w:pPr>
      <w:r w:rsidRPr="00423B74">
        <w:rPr>
          <w:rFonts w:ascii="Calibri" w:hAnsi="Calibri"/>
        </w:rPr>
        <w:t>The name of the Lord is a strong tower; the righteous run to it and are protected. Proverbs 18:10 (CSB)</w:t>
      </w:r>
    </w:p>
    <w:p w14:paraId="7883BA97" w14:textId="77777777" w:rsidR="00423B74" w:rsidRPr="00423B74" w:rsidRDefault="00423B74" w:rsidP="00423B74">
      <w:pPr>
        <w:spacing w:line="276" w:lineRule="auto"/>
        <w:rPr>
          <w:rFonts w:ascii="Calibri" w:hAnsi="Calibri"/>
        </w:rPr>
      </w:pPr>
    </w:p>
    <w:p w14:paraId="709A3C45" w14:textId="31AD5F20" w:rsidR="00423B74" w:rsidRPr="00423B74" w:rsidRDefault="00423B74" w:rsidP="00423B74">
      <w:pPr>
        <w:spacing w:line="276" w:lineRule="auto"/>
        <w:rPr>
          <w:rFonts w:ascii="Calibri" w:hAnsi="Calibri"/>
          <w:b/>
          <w:bCs/>
        </w:rPr>
      </w:pPr>
      <w:r w:rsidRPr="00423B74">
        <w:rPr>
          <w:rFonts w:ascii="Calibri" w:hAnsi="Calibri"/>
          <w:b/>
          <w:bCs/>
        </w:rPr>
        <w:t>3. God is Really Compassionate</w:t>
      </w:r>
      <w:r w:rsidR="00AA4096">
        <w:rPr>
          <w:rFonts w:ascii="Calibri" w:hAnsi="Calibri"/>
          <w:b/>
          <w:bCs/>
        </w:rPr>
        <w:t>.</w:t>
      </w:r>
    </w:p>
    <w:p w14:paraId="6807285D" w14:textId="77777777" w:rsidR="00423B74" w:rsidRPr="00423B74" w:rsidRDefault="00423B74" w:rsidP="00423B74">
      <w:pPr>
        <w:spacing w:line="276" w:lineRule="auto"/>
        <w:rPr>
          <w:rFonts w:ascii="Calibri" w:hAnsi="Calibri"/>
        </w:rPr>
      </w:pPr>
    </w:p>
    <w:p w14:paraId="75A45704" w14:textId="77777777" w:rsidR="00423B74" w:rsidRPr="00423B74" w:rsidRDefault="00423B74" w:rsidP="00423B74">
      <w:pPr>
        <w:spacing w:line="276" w:lineRule="auto"/>
        <w:rPr>
          <w:rFonts w:ascii="Calibri" w:hAnsi="Calibri"/>
        </w:rPr>
      </w:pPr>
      <w:r w:rsidRPr="00423B74">
        <w:rPr>
          <w:rFonts w:ascii="Calibri" w:hAnsi="Calibri"/>
        </w:rPr>
        <w:t>The Lord is good, a stronghold in a day of distress; he cares for those who take refuge in him. Nahum 1:7 (CSB)</w:t>
      </w:r>
    </w:p>
    <w:p w14:paraId="3CAB2F7C" w14:textId="77777777" w:rsidR="00423B74" w:rsidRPr="00423B74" w:rsidRDefault="00423B74" w:rsidP="00423B74">
      <w:pPr>
        <w:spacing w:line="276" w:lineRule="auto"/>
        <w:rPr>
          <w:rFonts w:ascii="Calibri" w:hAnsi="Calibri"/>
        </w:rPr>
      </w:pPr>
    </w:p>
    <w:p w14:paraId="0E498BC8" w14:textId="77777777" w:rsidR="00423B74" w:rsidRPr="00423B74" w:rsidRDefault="00423B74" w:rsidP="00423B74">
      <w:pPr>
        <w:spacing w:line="276" w:lineRule="auto"/>
        <w:rPr>
          <w:rFonts w:ascii="Calibri" w:hAnsi="Calibri"/>
        </w:rPr>
      </w:pPr>
      <w:r w:rsidRPr="00423B74">
        <w:rPr>
          <w:rFonts w:ascii="Calibri" w:hAnsi="Calibri"/>
        </w:rPr>
        <w:t>The Lord is my shepherd, I lack nothing. He makes me lie down in green pastures, he leads me beside quiet waters, he refreshes my soul. Psalm 23:1-3 (NIV)</w:t>
      </w:r>
    </w:p>
    <w:p w14:paraId="36842211" w14:textId="77777777" w:rsidR="00423B74" w:rsidRPr="00423B74" w:rsidRDefault="00423B74" w:rsidP="00423B74">
      <w:pPr>
        <w:spacing w:line="276" w:lineRule="auto"/>
        <w:rPr>
          <w:rFonts w:ascii="Calibri" w:hAnsi="Calibri"/>
        </w:rPr>
      </w:pPr>
    </w:p>
    <w:p w14:paraId="061BB8AD" w14:textId="77777777" w:rsidR="00423B74" w:rsidRPr="00423B74" w:rsidRDefault="00423B74" w:rsidP="00423B74">
      <w:pPr>
        <w:spacing w:line="276" w:lineRule="auto"/>
        <w:rPr>
          <w:rFonts w:ascii="Calibri" w:hAnsi="Calibri"/>
        </w:rPr>
      </w:pPr>
      <w:r w:rsidRPr="00423B74">
        <w:rPr>
          <w:rFonts w:ascii="Calibri" w:hAnsi="Calibri"/>
        </w:rPr>
        <w:t xml:space="preserve">You prepare a table before me in the presence of my enemies. You anoint my head with </w:t>
      </w:r>
      <w:proofErr w:type="gramStart"/>
      <w:r w:rsidRPr="00423B74">
        <w:rPr>
          <w:rFonts w:ascii="Calibri" w:hAnsi="Calibri"/>
        </w:rPr>
        <w:t>oil;</w:t>
      </w:r>
      <w:proofErr w:type="gramEnd"/>
      <w:r w:rsidRPr="00423B74">
        <w:rPr>
          <w:rFonts w:ascii="Calibri" w:hAnsi="Calibri"/>
        </w:rPr>
        <w:t xml:space="preserve"> my cup overflows. Psalms 23:5 (NIV)</w:t>
      </w:r>
    </w:p>
    <w:p w14:paraId="708877CC" w14:textId="77777777" w:rsidR="00423B74" w:rsidRPr="00423B74" w:rsidRDefault="00423B74" w:rsidP="00423B74">
      <w:pPr>
        <w:spacing w:line="276" w:lineRule="auto"/>
        <w:rPr>
          <w:rFonts w:ascii="Calibri" w:hAnsi="Calibri"/>
        </w:rPr>
      </w:pPr>
    </w:p>
    <w:p w14:paraId="3E68BABB" w14:textId="77777777" w:rsidR="00423B74" w:rsidRPr="00423B74" w:rsidRDefault="00423B74" w:rsidP="00423B74">
      <w:pPr>
        <w:spacing w:line="276" w:lineRule="auto"/>
        <w:rPr>
          <w:rFonts w:ascii="Calibri" w:hAnsi="Calibri"/>
        </w:rPr>
      </w:pPr>
      <w:r w:rsidRPr="00423B74">
        <w:rPr>
          <w:rFonts w:ascii="Calibri" w:hAnsi="Calibri"/>
        </w:rPr>
        <w:t>Even when I walk through the darkest valley, I will not be afraid, for you are close beside me.  Your rod and your staff will protect and comfort me. Psalm 23:4 (NLT)</w:t>
      </w:r>
    </w:p>
    <w:p w14:paraId="52D067E2" w14:textId="77777777" w:rsidR="00423B74" w:rsidRPr="00423B74" w:rsidRDefault="00423B74" w:rsidP="00423B74">
      <w:pPr>
        <w:spacing w:line="276" w:lineRule="auto"/>
        <w:rPr>
          <w:rFonts w:ascii="Calibri" w:hAnsi="Calibri"/>
        </w:rPr>
      </w:pPr>
    </w:p>
    <w:p w14:paraId="202E1BAD" w14:textId="77777777" w:rsidR="00423B74" w:rsidRPr="00423B74" w:rsidRDefault="00423B74" w:rsidP="00423B74">
      <w:pPr>
        <w:spacing w:line="276" w:lineRule="auto"/>
        <w:rPr>
          <w:rFonts w:ascii="Calibri" w:hAnsi="Calibri"/>
        </w:rPr>
      </w:pPr>
      <w:r w:rsidRPr="00423B74">
        <w:rPr>
          <w:rFonts w:ascii="Calibri" w:hAnsi="Calibri"/>
        </w:rPr>
        <w:t>The Lord is good, a stronghold in a day of distress; he cares for those who take refuge in him. Nahum 1:7 (CSB)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73080" w14:textId="77777777" w:rsidR="00D77CBB" w:rsidRDefault="00D77CBB">
      <w:r>
        <w:separator/>
      </w:r>
    </w:p>
  </w:endnote>
  <w:endnote w:type="continuationSeparator" w:id="0">
    <w:p w14:paraId="63C7E038" w14:textId="77777777" w:rsidR="00D77CBB" w:rsidRDefault="00D77CBB">
      <w:r>
        <w:continuationSeparator/>
      </w:r>
    </w:p>
  </w:endnote>
  <w:endnote w:type="continuationNotice" w:id="1">
    <w:p w14:paraId="23C3C66D" w14:textId="77777777" w:rsidR="00D77CBB" w:rsidRDefault="00D77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9E0D4" w14:textId="77777777" w:rsidR="008D3643" w:rsidRDefault="008D3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39326A82" w:rsidR="000D064C" w:rsidRPr="00E001F4" w:rsidRDefault="005E7A87" w:rsidP="00E001F4">
    <w:pPr>
      <w:pStyle w:val="Footer"/>
      <w:jc w:val="right"/>
      <w:rPr>
        <w:rFonts w:ascii="Calibri" w:hAnsi="Calibri"/>
      </w:rPr>
    </w:pPr>
    <w:r>
      <w:tab/>
    </w:r>
    <w:r w:rsidR="00423B74">
      <w:rPr>
        <w:rFonts w:ascii="Calibri" w:hAnsi="Calibri"/>
        <w:b/>
        <w:bCs/>
      </w:rPr>
      <w:t>Smile</w:t>
    </w:r>
    <w:r w:rsidR="000D064C" w:rsidRPr="00E001F4">
      <w:rPr>
        <w:rFonts w:ascii="Calibri" w:hAnsi="Calibri"/>
        <w:b/>
        <w:bCs/>
      </w:rPr>
      <w:t>—</w:t>
    </w:r>
    <w:r w:rsidR="00423B74">
      <w:rPr>
        <w:rFonts w:ascii="Calibri" w:hAnsi="Calibri"/>
        <w:b/>
        <w:bCs/>
      </w:rPr>
      <w:t>God Makes Me Smile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616EC" w14:textId="77777777" w:rsidR="008D3643" w:rsidRDefault="008D3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DAD87" w14:textId="77777777" w:rsidR="00D77CBB" w:rsidRDefault="00D77CBB">
      <w:r>
        <w:separator/>
      </w:r>
    </w:p>
  </w:footnote>
  <w:footnote w:type="continuationSeparator" w:id="0">
    <w:p w14:paraId="478B4F80" w14:textId="77777777" w:rsidR="00D77CBB" w:rsidRDefault="00D77CBB">
      <w:r>
        <w:continuationSeparator/>
      </w:r>
    </w:p>
  </w:footnote>
  <w:footnote w:type="continuationNotice" w:id="1">
    <w:p w14:paraId="2B33E637" w14:textId="77777777" w:rsidR="00D77CBB" w:rsidRDefault="00D77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82D3E"/>
    <w:rsid w:val="0008638E"/>
    <w:rsid w:val="00087EA4"/>
    <w:rsid w:val="00095757"/>
    <w:rsid w:val="000966E0"/>
    <w:rsid w:val="000A14EA"/>
    <w:rsid w:val="000B327E"/>
    <w:rsid w:val="000B635D"/>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1A4"/>
    <w:rsid w:val="002B7D3B"/>
    <w:rsid w:val="002B7DA4"/>
    <w:rsid w:val="002D3E02"/>
    <w:rsid w:val="002D6FF3"/>
    <w:rsid w:val="002E1AD4"/>
    <w:rsid w:val="002F3A62"/>
    <w:rsid w:val="002F6231"/>
    <w:rsid w:val="00313F0F"/>
    <w:rsid w:val="00327235"/>
    <w:rsid w:val="003351DD"/>
    <w:rsid w:val="003360D2"/>
    <w:rsid w:val="0034188B"/>
    <w:rsid w:val="00346C31"/>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D72C8"/>
    <w:rsid w:val="007E1319"/>
    <w:rsid w:val="007F5E3F"/>
    <w:rsid w:val="008073BF"/>
    <w:rsid w:val="008356BD"/>
    <w:rsid w:val="0084063F"/>
    <w:rsid w:val="00866B7A"/>
    <w:rsid w:val="00870C4A"/>
    <w:rsid w:val="00872B1A"/>
    <w:rsid w:val="00890144"/>
    <w:rsid w:val="00894E92"/>
    <w:rsid w:val="00895E2E"/>
    <w:rsid w:val="008B653B"/>
    <w:rsid w:val="008C653F"/>
    <w:rsid w:val="008C74F3"/>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534B8"/>
    <w:rsid w:val="00A64FC4"/>
    <w:rsid w:val="00A83591"/>
    <w:rsid w:val="00AA4096"/>
    <w:rsid w:val="00AA5ED6"/>
    <w:rsid w:val="00AB12C5"/>
    <w:rsid w:val="00AC1B83"/>
    <w:rsid w:val="00AF468A"/>
    <w:rsid w:val="00B03B8B"/>
    <w:rsid w:val="00B10327"/>
    <w:rsid w:val="00B158DB"/>
    <w:rsid w:val="00B3092B"/>
    <w:rsid w:val="00B403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77CBB"/>
    <w:rsid w:val="00D80D10"/>
    <w:rsid w:val="00D86340"/>
    <w:rsid w:val="00D91F73"/>
    <w:rsid w:val="00D92F29"/>
    <w:rsid w:val="00DA0349"/>
    <w:rsid w:val="00DA7996"/>
    <w:rsid w:val="00DB7063"/>
    <w:rsid w:val="00DC3E39"/>
    <w:rsid w:val="00DD197D"/>
    <w:rsid w:val="00DD2573"/>
    <w:rsid w:val="00DE0F70"/>
    <w:rsid w:val="00DE70E9"/>
    <w:rsid w:val="00DE7E66"/>
    <w:rsid w:val="00DF09E4"/>
    <w:rsid w:val="00DF33A8"/>
    <w:rsid w:val="00DF3AF6"/>
    <w:rsid w:val="00DF7B5B"/>
    <w:rsid w:val="00E001F4"/>
    <w:rsid w:val="00E01194"/>
    <w:rsid w:val="00E34A7C"/>
    <w:rsid w:val="00E53191"/>
    <w:rsid w:val="00E56D30"/>
    <w:rsid w:val="00E64AE0"/>
    <w:rsid w:val="00E661C4"/>
    <w:rsid w:val="00E667AB"/>
    <w:rsid w:val="00E75A9B"/>
    <w:rsid w:val="00E91EAD"/>
    <w:rsid w:val="00ED0AA7"/>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27</TotalTime>
  <Pages>12</Pages>
  <Words>3634</Words>
  <Characters>20717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24303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cp:lastPrinted>2022-12-07T18:00:00Z</cp:lastPrinted>
  <dcterms:created xsi:type="dcterms:W3CDTF">2022-12-29T16:21:00Z</dcterms:created>
  <dcterms:modified xsi:type="dcterms:W3CDTF">2022-12-30T15:40:00Z</dcterms:modified>
  <cp:category/>
</cp:coreProperties>
</file>